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AACC" w14:textId="77777777"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24"/>
          <w:szCs w:val="96"/>
        </w:rPr>
      </w:pPr>
    </w:p>
    <w:p w14:paraId="38A70F3B" w14:textId="77777777"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24"/>
          <w:szCs w:val="96"/>
        </w:rPr>
      </w:pPr>
    </w:p>
    <w:p w14:paraId="7C0009F8" w14:textId="77777777"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24"/>
          <w:szCs w:val="96"/>
        </w:rPr>
      </w:pPr>
    </w:p>
    <w:p w14:paraId="288B707F" w14:textId="77777777"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32"/>
          <w:szCs w:val="32"/>
        </w:rPr>
      </w:pPr>
    </w:p>
    <w:p w14:paraId="0867864A" w14:textId="6E2F8BBE"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32"/>
          <w:szCs w:val="32"/>
        </w:rPr>
      </w:pPr>
      <w:r w:rsidRPr="00EC2531">
        <w:rPr>
          <w:rFonts w:eastAsia="Times New Roman" w:cs="Times New Roman"/>
          <w:noProof/>
          <w:sz w:val="32"/>
          <w:szCs w:val="32"/>
          <w:lang w:eastAsia="nl-NL"/>
        </w:rPr>
        <mc:AlternateContent>
          <mc:Choice Requires="wps">
            <w:drawing>
              <wp:anchor distT="0" distB="0" distL="114300" distR="114300" simplePos="0" relativeHeight="251659264" behindDoc="0" locked="0" layoutInCell="0" allowOverlap="1" wp14:anchorId="78CF9D2E" wp14:editId="4FCDE1A0">
                <wp:simplePos x="0" y="0"/>
                <wp:positionH relativeFrom="column">
                  <wp:posOffset>2457450</wp:posOffset>
                </wp:positionH>
                <wp:positionV relativeFrom="page">
                  <wp:posOffset>-63500</wp:posOffset>
                </wp:positionV>
                <wp:extent cx="4025900" cy="17462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563" w:type="dxa"/>
                              <w:tblLayout w:type="fixed"/>
                              <w:tblCellMar>
                                <w:left w:w="0" w:type="dxa"/>
                                <w:right w:w="0" w:type="dxa"/>
                              </w:tblCellMar>
                              <w:tblLook w:val="0000" w:firstRow="0" w:lastRow="0" w:firstColumn="0" w:lastColumn="0" w:noHBand="0" w:noVBand="0"/>
                            </w:tblPr>
                            <w:tblGrid>
                              <w:gridCol w:w="758"/>
                              <w:gridCol w:w="5805"/>
                            </w:tblGrid>
                            <w:tr w:rsidR="00EC2531" w14:paraId="2852B9CF" w14:textId="77777777" w:rsidTr="00DF2D1F">
                              <w:trPr>
                                <w:trHeight w:val="2833"/>
                              </w:trPr>
                              <w:tc>
                                <w:tcPr>
                                  <w:tcW w:w="758" w:type="dxa"/>
                                </w:tcPr>
                                <w:p w14:paraId="285590F7" w14:textId="77777777" w:rsidR="00EC2531" w:rsidRDefault="00EC2531" w:rsidP="00DF2D1F">
                                  <w:pPr>
                                    <w:spacing w:line="240" w:lineRule="auto"/>
                                  </w:pPr>
                                  <w:r>
                                    <w:rPr>
                                      <w:noProof/>
                                      <w:lang w:eastAsia="nl-NL"/>
                                    </w:rPr>
                                    <w:drawing>
                                      <wp:inline distT="0" distB="0" distL="0" distR="0" wp14:anchorId="49963092" wp14:editId="21D2220A">
                                        <wp:extent cx="466725" cy="1581150"/>
                                        <wp:effectExtent l="0" t="0" r="9525" b="0"/>
                                        <wp:docPr id="8" name="Afbeelding 8"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ijkslint Zwar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805" w:type="dxa"/>
                                </w:tcPr>
                                <w:p w14:paraId="75A72566" w14:textId="77777777" w:rsidR="00EC2531" w:rsidRDefault="00EC2531">
                                  <w:pPr>
                                    <w:spacing w:line="240" w:lineRule="auto"/>
                                  </w:pPr>
                                  <w:r>
                                    <w:rPr>
                                      <w:noProof/>
                                      <w:lang w:eastAsia="nl-NL"/>
                                    </w:rPr>
                                    <w:drawing>
                                      <wp:inline distT="0" distB="0" distL="0" distR="0" wp14:anchorId="15709AAC" wp14:editId="1BEA8570">
                                        <wp:extent cx="2447925" cy="1657350"/>
                                        <wp:effectExtent l="0" t="0" r="9525" b="0"/>
                                        <wp:docPr id="10" name="Afbeelding 10" descr="C:\Documents and Settings\Bon0a00\Bureaublad\RO_BD_Woordbeeld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Bon0a00\Bureaublad\RO_BD_Woordbeeld_Briefinprint_n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1657350"/>
                                                </a:xfrm>
                                                <a:prstGeom prst="rect">
                                                  <a:avLst/>
                                                </a:prstGeom>
                                                <a:noFill/>
                                                <a:ln>
                                                  <a:noFill/>
                                                </a:ln>
                                              </pic:spPr>
                                            </pic:pic>
                                          </a:graphicData>
                                        </a:graphic>
                                      </wp:inline>
                                    </w:drawing>
                                  </w:r>
                                </w:p>
                              </w:tc>
                            </w:tr>
                          </w:tbl>
                          <w:p w14:paraId="08AF0881" w14:textId="77777777" w:rsidR="00EC2531" w:rsidRDefault="00EC2531" w:rsidP="00EC25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F9D2E" id="_x0000_t202" coordsize="21600,21600" o:spt="202" path="m,l,21600r21600,l21600,xe">
                <v:stroke joinstyle="miter"/>
                <v:path gradientshapeok="t" o:connecttype="rect"/>
              </v:shapetype>
              <v:shape id="Text Box 2" o:spid="_x0000_s1026" type="#_x0000_t202" style="position:absolute;left:0;text-align:left;margin-left:193.5pt;margin-top:-5pt;width:317pt;height: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" o:allowincell="f" filled="f" stroked="f">
                <v:textbox>
                  <w:txbxContent>
                    <w:tbl>
                      <w:tblPr>
                        <w:tblW w:w="6563" w:type="dxa"/>
                        <w:tblLayout w:type="fixed"/>
                        <w:tblCellMar>
                          <w:left w:w="0" w:type="dxa"/>
                          <w:right w:w="0" w:type="dxa"/>
                        </w:tblCellMar>
                        <w:tblLook w:val="0000" w:firstRow="0" w:lastRow="0" w:firstColumn="0" w:lastColumn="0" w:noHBand="0" w:noVBand="0"/>
                      </w:tblPr>
                      <w:tblGrid>
                        <w:gridCol w:w="758"/>
                        <w:gridCol w:w="5805"/>
                      </w:tblGrid>
                      <w:tr w:rsidR="00EC2531" w14:paraId="2852B9CF" w14:textId="77777777" w:rsidTr="00DF2D1F">
                        <w:trPr>
                          <w:trHeight w:val="2833"/>
                        </w:trPr>
                        <w:tc>
                          <w:tcPr>
                            <w:tcW w:w="758" w:type="dxa"/>
                          </w:tcPr>
                          <w:p w14:paraId="285590F7" w14:textId="77777777" w:rsidR="00EC2531" w:rsidRDefault="00EC2531" w:rsidP="00DF2D1F">
                            <w:pPr>
                              <w:spacing w:line="240" w:lineRule="auto"/>
                            </w:pPr>
                            <w:r>
                              <w:rPr>
                                <w:noProof/>
                                <w:lang w:eastAsia="nl-NL"/>
                              </w:rPr>
                              <w:drawing>
                                <wp:inline distT="0" distB="0" distL="0" distR="0" wp14:anchorId="49963092" wp14:editId="21D2220A">
                                  <wp:extent cx="466725" cy="1581150"/>
                                  <wp:effectExtent l="0" t="0" r="9525" b="0"/>
                                  <wp:docPr id="8" name="Afbeelding 8"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ijkslint Zwar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805" w:type="dxa"/>
                          </w:tcPr>
                          <w:p w14:paraId="75A72566" w14:textId="77777777" w:rsidR="00EC2531" w:rsidRDefault="00EC2531">
                            <w:pPr>
                              <w:spacing w:line="240" w:lineRule="auto"/>
                            </w:pPr>
                            <w:r>
                              <w:rPr>
                                <w:noProof/>
                                <w:lang w:eastAsia="nl-NL"/>
                              </w:rPr>
                              <w:drawing>
                                <wp:inline distT="0" distB="0" distL="0" distR="0" wp14:anchorId="15709AAC" wp14:editId="1BEA8570">
                                  <wp:extent cx="2447925" cy="1657350"/>
                                  <wp:effectExtent l="0" t="0" r="9525" b="0"/>
                                  <wp:docPr id="10" name="Afbeelding 10" descr="C:\Documents and Settings\Bon0a00\Bureaublad\RO_BD_Woordbeeld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Bon0a00\Bureaublad\RO_BD_Woordbeeld_Briefinprint_n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925" cy="1657350"/>
                                          </a:xfrm>
                                          <a:prstGeom prst="rect">
                                            <a:avLst/>
                                          </a:prstGeom>
                                          <a:noFill/>
                                          <a:ln>
                                            <a:noFill/>
                                          </a:ln>
                                        </pic:spPr>
                                      </pic:pic>
                                    </a:graphicData>
                                  </a:graphic>
                                </wp:inline>
                              </w:drawing>
                            </w:r>
                          </w:p>
                        </w:tc>
                      </w:tr>
                    </w:tbl>
                    <w:p w14:paraId="08AF0881" w14:textId="77777777" w:rsidR="00EC2531" w:rsidRDefault="00EC2531" w:rsidP="00EC2531"/>
                  </w:txbxContent>
                </v:textbox>
                <w10:wrap anchory="page"/>
              </v:shape>
            </w:pict>
          </mc:Fallback>
        </mc:AlternateContent>
      </w:r>
      <w:r w:rsidRPr="00EC2531">
        <w:rPr>
          <w:rFonts w:eastAsia="Times New Roman" w:cs="Times New Roman"/>
          <w:b/>
          <w:sz w:val="32"/>
          <w:szCs w:val="32"/>
        </w:rPr>
        <w:t xml:space="preserve">Bijlage </w:t>
      </w:r>
      <w:r w:rsidR="00D713B1">
        <w:rPr>
          <w:rFonts w:eastAsia="Times New Roman" w:cs="Times New Roman"/>
          <w:b/>
          <w:sz w:val="32"/>
          <w:szCs w:val="32"/>
        </w:rPr>
        <w:t>2</w:t>
      </w:r>
      <w:r>
        <w:rPr>
          <w:rFonts w:eastAsia="Times New Roman" w:cs="Times New Roman"/>
          <w:b/>
          <w:sz w:val="32"/>
          <w:szCs w:val="32"/>
        </w:rPr>
        <w:t>B</w:t>
      </w:r>
      <w:r w:rsidRPr="00EC2531">
        <w:rPr>
          <w:rFonts w:eastAsia="Times New Roman" w:cs="Times New Roman"/>
          <w:b/>
          <w:sz w:val="32"/>
          <w:szCs w:val="32"/>
        </w:rPr>
        <w:t xml:space="preserve"> – Referentieformulier kerncompetenties</w:t>
      </w:r>
      <w:r w:rsidR="00D713B1">
        <w:rPr>
          <w:rFonts w:eastAsia="Times New Roman" w:cs="Times New Roman"/>
          <w:b/>
          <w:sz w:val="32"/>
          <w:szCs w:val="32"/>
        </w:rPr>
        <w:t xml:space="preserve"> en selectiecriteria</w:t>
      </w:r>
    </w:p>
    <w:p w14:paraId="069789AC" w14:textId="77777777" w:rsidR="00EC2531" w:rsidRPr="00EC2531" w:rsidRDefault="00EC2531" w:rsidP="00EC2531">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pacing w:line="280" w:lineRule="atLeast"/>
        <w:jc w:val="both"/>
        <w:rPr>
          <w:rFonts w:eastAsia="Times New Roman" w:cs="Times New Roman"/>
          <w:b/>
          <w:sz w:val="32"/>
          <w:szCs w:val="32"/>
        </w:rPr>
      </w:pPr>
      <w:r>
        <w:rPr>
          <w:rFonts w:eastAsia="Times New Roman" w:cs="Times New Roman"/>
          <w:b/>
          <w:sz w:val="32"/>
          <w:szCs w:val="32"/>
        </w:rPr>
        <w:t>Perceel B</w:t>
      </w:r>
      <w:r w:rsidRPr="00EC2531">
        <w:rPr>
          <w:rFonts w:eastAsia="Times New Roman" w:cs="Times New Roman"/>
          <w:b/>
          <w:sz w:val="32"/>
          <w:szCs w:val="32"/>
        </w:rPr>
        <w:t xml:space="preserve"> – </w:t>
      </w:r>
      <w:r>
        <w:rPr>
          <w:rFonts w:eastAsia="Times New Roman" w:cs="Times New Roman"/>
          <w:b/>
          <w:sz w:val="32"/>
          <w:szCs w:val="32"/>
        </w:rPr>
        <w:t>onderhoud</w:t>
      </w:r>
      <w:r w:rsidRPr="00EC2531">
        <w:rPr>
          <w:rFonts w:eastAsia="Times New Roman" w:cs="Times New Roman"/>
          <w:b/>
          <w:sz w:val="32"/>
          <w:szCs w:val="32"/>
        </w:rPr>
        <w:t xml:space="preserve"> van drones</w:t>
      </w:r>
    </w:p>
    <w:p w14:paraId="7E893537" w14:textId="77777777" w:rsidR="00EC2531" w:rsidRPr="00EC2531" w:rsidRDefault="00EC2531" w:rsidP="00EC2531">
      <w:pPr>
        <w:autoSpaceDE w:val="0"/>
        <w:autoSpaceDN w:val="0"/>
        <w:adjustRightInd w:val="0"/>
        <w:spacing w:line="280" w:lineRule="atLeast"/>
        <w:jc w:val="both"/>
        <w:rPr>
          <w:rFonts w:eastAsia="Times New Roman" w:cs="Times New Roman"/>
          <w:sz w:val="28"/>
          <w:szCs w:val="28"/>
        </w:rPr>
      </w:pPr>
      <w:r w:rsidRPr="00EC2531">
        <w:rPr>
          <w:rFonts w:eastAsia="Times New Roman" w:cs="Times New Roman"/>
          <w:sz w:val="28"/>
          <w:szCs w:val="28"/>
        </w:rPr>
        <w:t>Drones (IUC21-621)</w:t>
      </w:r>
    </w:p>
    <w:p w14:paraId="70CB85D9" w14:textId="77777777" w:rsidR="00EC2531" w:rsidRPr="00EC2531" w:rsidRDefault="00EC2531" w:rsidP="00EC2531">
      <w:pPr>
        <w:tabs>
          <w:tab w:val="left" w:pos="4536"/>
        </w:tabs>
        <w:spacing w:line="240" w:lineRule="auto"/>
        <w:ind w:right="573"/>
        <w:jc w:val="both"/>
        <w:rPr>
          <w:rFonts w:eastAsia="Times New Roman" w:cs="Arial"/>
          <w:i/>
          <w:szCs w:val="18"/>
        </w:rPr>
      </w:pPr>
    </w:p>
    <w:p w14:paraId="4ADAD43C" w14:textId="77777777" w:rsidR="00EC2531" w:rsidRPr="00EC2531" w:rsidRDefault="00EC2531" w:rsidP="00EC2531">
      <w:pPr>
        <w:tabs>
          <w:tab w:val="left" w:pos="426"/>
          <w:tab w:val="left" w:pos="720"/>
          <w:tab w:val="left" w:pos="993"/>
          <w:tab w:val="left" w:pos="1440"/>
          <w:tab w:val="left" w:pos="2160"/>
        </w:tabs>
        <w:spacing w:line="276" w:lineRule="auto"/>
        <w:jc w:val="both"/>
        <w:rPr>
          <w:rFonts w:eastAsia="Times New Roman" w:cs="Times New Roman"/>
          <w:szCs w:val="18"/>
        </w:rPr>
      </w:pPr>
      <w:r w:rsidRPr="00EC2531">
        <w:rPr>
          <w:rFonts w:eastAsia="Times New Roman" w:cs="Times New Roman"/>
          <w:szCs w:val="18"/>
        </w:rPr>
        <w:t>Voor het aantonen van de ervaringseis dient u deze bijlage in te vullen en gelden de volgende voorwaarden:</w:t>
      </w:r>
    </w:p>
    <w:p w14:paraId="480CEC1F" w14:textId="77777777"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De beschrijving per kerncompetentie mag </w:t>
      </w:r>
      <w:r w:rsidRPr="00EC2531">
        <w:rPr>
          <w:rFonts w:eastAsia="Times New Roman" w:cs="Arial"/>
          <w:b/>
          <w:szCs w:val="18"/>
          <w:lang w:eastAsia="bg-BG"/>
        </w:rPr>
        <w:t>maximaal 1 pagina’s A4</w:t>
      </w:r>
      <w:r w:rsidRPr="00EC2531">
        <w:rPr>
          <w:rFonts w:eastAsia="Times New Roman" w:cs="Arial"/>
          <w:szCs w:val="18"/>
          <w:lang w:eastAsia="bg-BG"/>
        </w:rPr>
        <w:t xml:space="preserve"> omvatten.</w:t>
      </w:r>
    </w:p>
    <w:p w14:paraId="32CB3170" w14:textId="05F55E84" w:rsidR="00EC2531" w:rsidRPr="00EC2531" w:rsidRDefault="002C38B2"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Pr>
          <w:rFonts w:eastAsia="Times New Roman" w:cs="Arial"/>
          <w:szCs w:val="18"/>
          <w:lang w:eastAsia="bg-BG"/>
        </w:rPr>
        <w:t>Gegadigde</w:t>
      </w:r>
      <w:r w:rsidR="00EC2531" w:rsidRPr="00EC2531">
        <w:rPr>
          <w:rFonts w:eastAsia="Times New Roman" w:cs="Arial"/>
          <w:szCs w:val="18"/>
          <w:lang w:eastAsia="bg-BG"/>
        </w:rPr>
        <w:t xml:space="preserve"> dient alle gevraagde gegevens in de rechterkolom bij de betreffende kerncompetentie op te nemen.</w:t>
      </w:r>
    </w:p>
    <w:p w14:paraId="383456CD" w14:textId="77777777"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Ook lopende opdrachten mogen worden opgevoerd voor zover in de uitvoeringsperiode reeds invulling is gegeven aan de in de kerncompetentie genoemde onderdelen/activiteiten. </w:t>
      </w:r>
    </w:p>
    <w:p w14:paraId="4AF2CA64" w14:textId="40918F9B" w:rsidR="00EC2531" w:rsidRPr="00EC2531" w:rsidRDefault="002C38B2"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Pr>
          <w:rFonts w:eastAsia="Times New Roman" w:cs="Arial"/>
          <w:szCs w:val="18"/>
          <w:lang w:eastAsia="bg-BG"/>
        </w:rPr>
        <w:t>Gegadigde</w:t>
      </w:r>
      <w:r w:rsidR="00EC2531" w:rsidRPr="00EC2531">
        <w:rPr>
          <w:rFonts w:eastAsia="Times New Roman" w:cs="Arial"/>
          <w:szCs w:val="18"/>
          <w:lang w:eastAsia="bg-BG"/>
        </w:rPr>
        <w:t xml:space="preserve"> is zelf verantwoordelijk voor een zo duidelijk en volledig mogelijke beschrijving van de geëiste ervaring op basis waarvan de aanbestedende dienst kan beoordelen of die voldoet aan het gestelde in paragraaf 3.4.4. van het Beschrijvend document. </w:t>
      </w:r>
    </w:p>
    <w:p w14:paraId="5F4B48F3" w14:textId="2958CD21"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De aanbestedende dienst behoudt zich het recht voor om de juistheid van alle verstrekte informatie omtrent de referentie te verifiëren (bij de referent) en/of nadere bewijsstukken op de vragen bij de </w:t>
      </w:r>
      <w:r w:rsidR="002C38B2">
        <w:rPr>
          <w:rFonts w:eastAsia="Times New Roman" w:cs="Arial"/>
          <w:szCs w:val="18"/>
          <w:lang w:eastAsia="bg-BG"/>
        </w:rPr>
        <w:t>Gegadigde</w:t>
      </w:r>
      <w:r w:rsidRPr="00EC2531">
        <w:rPr>
          <w:rFonts w:eastAsia="Times New Roman" w:cs="Arial"/>
          <w:szCs w:val="18"/>
          <w:lang w:eastAsia="bg-BG"/>
        </w:rPr>
        <w:t xml:space="preserve">, zoals het bewijs van de duur van de overeenkomst en bewijs van de omvang van de referentie opdracht. </w:t>
      </w:r>
      <w:r w:rsidRPr="00EC2531">
        <w:rPr>
          <w:rFonts w:eastAsia="Times New Roman" w:cs="Arial"/>
          <w:szCs w:val="18"/>
          <w:lang w:eastAsia="bg-BG"/>
        </w:rPr>
        <w:tab/>
      </w:r>
    </w:p>
    <w:p w14:paraId="663A7E52" w14:textId="04CD66C0"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Het is de </w:t>
      </w:r>
      <w:r w:rsidR="002C38B2">
        <w:rPr>
          <w:rFonts w:eastAsia="Times New Roman" w:cs="Arial"/>
          <w:szCs w:val="18"/>
          <w:lang w:eastAsia="bg-BG"/>
        </w:rPr>
        <w:t>Gegadigde</w:t>
      </w:r>
      <w:r w:rsidRPr="00EC2531">
        <w:rPr>
          <w:rFonts w:eastAsia="Times New Roman" w:cs="Arial"/>
          <w:szCs w:val="18"/>
          <w:lang w:eastAsia="bg-BG"/>
        </w:rPr>
        <w:t xml:space="preserve"> niet toegestaan om bij de naam van de contactpersoon van de referent de naam van een eigen medewerker (inclusief de consortium partner(s)/onderaannemers) van </w:t>
      </w:r>
      <w:r w:rsidR="002C38B2">
        <w:rPr>
          <w:rFonts w:eastAsia="Times New Roman" w:cs="Arial"/>
          <w:szCs w:val="18"/>
          <w:lang w:eastAsia="bg-BG"/>
        </w:rPr>
        <w:t>Gegadigde</w:t>
      </w:r>
      <w:r w:rsidRPr="00EC2531">
        <w:rPr>
          <w:rFonts w:eastAsia="Times New Roman" w:cs="Arial"/>
          <w:szCs w:val="18"/>
          <w:lang w:eastAsia="bg-BG"/>
        </w:rPr>
        <w:t xml:space="preserve"> in te vullen of aan te geven dat de contactpersoon alleen via </w:t>
      </w:r>
      <w:r w:rsidR="002C38B2">
        <w:rPr>
          <w:rFonts w:eastAsia="Times New Roman" w:cs="Arial"/>
          <w:szCs w:val="18"/>
          <w:lang w:eastAsia="bg-BG"/>
        </w:rPr>
        <w:t>Gegadigde</w:t>
      </w:r>
      <w:r w:rsidRPr="00EC2531">
        <w:rPr>
          <w:rFonts w:eastAsia="Times New Roman" w:cs="Arial"/>
          <w:szCs w:val="18"/>
          <w:lang w:eastAsia="bg-BG"/>
        </w:rPr>
        <w:t xml:space="preserve"> benaderd kan worden. </w:t>
      </w:r>
    </w:p>
    <w:p w14:paraId="6D0D0D24" w14:textId="26C9158F" w:rsidR="00EC2531" w:rsidRPr="00EC2531" w:rsidRDefault="002C38B2"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Pr>
          <w:rFonts w:eastAsia="Times New Roman" w:cs="Arial"/>
          <w:szCs w:val="18"/>
          <w:lang w:eastAsia="bg-BG"/>
        </w:rPr>
        <w:t>Gegadigde</w:t>
      </w:r>
      <w:r w:rsidR="00EC2531" w:rsidRPr="00EC2531">
        <w:rPr>
          <w:rFonts w:eastAsia="Times New Roman" w:cs="Arial"/>
          <w:szCs w:val="18"/>
          <w:lang w:eastAsia="bg-BG"/>
        </w:rPr>
        <w:t xml:space="preserve"> wordt verzocht de opgegeven contactpersoon van referent op de hoogte te stellen van de mogelijke benadering door de aanbestedende dienst</w:t>
      </w:r>
      <w:r w:rsidR="00D20792">
        <w:rPr>
          <w:rFonts w:eastAsia="Times New Roman" w:cs="Arial"/>
          <w:szCs w:val="18"/>
          <w:lang w:eastAsia="bg-BG"/>
        </w:rPr>
        <w:t>.</w:t>
      </w:r>
    </w:p>
    <w:p w14:paraId="28BE19DD" w14:textId="1FF8C5A7"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Ingeval de </w:t>
      </w:r>
      <w:r w:rsidR="002C38B2">
        <w:rPr>
          <w:rFonts w:eastAsia="Times New Roman" w:cs="Arial"/>
          <w:szCs w:val="18"/>
          <w:lang w:eastAsia="bg-BG"/>
        </w:rPr>
        <w:t>Gegadigde</w:t>
      </w:r>
      <w:r w:rsidRPr="00EC2531">
        <w:rPr>
          <w:rFonts w:eastAsia="Times New Roman" w:cs="Arial"/>
          <w:szCs w:val="18"/>
          <w:lang w:eastAsia="bg-BG"/>
        </w:rPr>
        <w:t xml:space="preserve"> bestaat uit een samenwerkingsverband (combinatie), kunnen alle deelnemers gezamenlijk de technische bekwaamheid aantonen. Dat kan bijvoorbeeld doordat een van de leden aan de kerncompetentie voldoet.</w:t>
      </w:r>
    </w:p>
    <w:p w14:paraId="1FF2E976" w14:textId="52D59D34" w:rsidR="00EC2531" w:rsidRPr="00EC2531" w:rsidRDefault="00EC2531" w:rsidP="00EC2531">
      <w:pPr>
        <w:numPr>
          <w:ilvl w:val="0"/>
          <w:numId w:val="7"/>
        </w:numPr>
        <w:tabs>
          <w:tab w:val="left" w:pos="426"/>
          <w:tab w:val="left" w:pos="720"/>
          <w:tab w:val="left" w:pos="993"/>
          <w:tab w:val="left" w:pos="1440"/>
          <w:tab w:val="left" w:pos="2160"/>
        </w:tabs>
        <w:spacing w:line="276" w:lineRule="auto"/>
        <w:jc w:val="both"/>
        <w:rPr>
          <w:rFonts w:eastAsia="Times New Roman" w:cs="Arial"/>
          <w:szCs w:val="18"/>
          <w:lang w:eastAsia="bg-BG"/>
        </w:rPr>
      </w:pPr>
      <w:r w:rsidRPr="00EC2531">
        <w:rPr>
          <w:rFonts w:eastAsia="Times New Roman" w:cs="Arial"/>
          <w:szCs w:val="18"/>
          <w:lang w:eastAsia="bg-BG"/>
        </w:rPr>
        <w:t xml:space="preserve">Bij opgave van de referentie dient duidelijk beschreven te zijn of </w:t>
      </w:r>
      <w:r w:rsidR="002C38B2">
        <w:rPr>
          <w:rFonts w:eastAsia="Times New Roman" w:cs="Arial"/>
          <w:szCs w:val="18"/>
          <w:lang w:eastAsia="bg-BG"/>
        </w:rPr>
        <w:t>Gegadigde</w:t>
      </w:r>
      <w:r w:rsidRPr="00EC2531">
        <w:rPr>
          <w:rFonts w:eastAsia="Times New Roman" w:cs="Arial"/>
          <w:szCs w:val="18"/>
          <w:lang w:eastAsia="bg-BG"/>
        </w:rPr>
        <w:t xml:space="preserve"> zelf of (mede) met een andere entiteit (bedoeld wordt een andere onderneming oftewel rechtspersoon) uitvoering heeft gegeven aan de betreffende referentieopdracht. Indien een andere entiteit betrokken was bij de uitvoering van de referentie dan dient die andere entiteit voor de uitvoering te kunnen worden ingezet in geval van gunning van de opdracht van de aanbestedende dienst. Zie hieromtrent het bepaalde bij Ad. </w:t>
      </w:r>
      <w:r w:rsidR="00D20792">
        <w:rPr>
          <w:rFonts w:eastAsia="Times New Roman" w:cs="Arial"/>
          <w:szCs w:val="18"/>
          <w:lang w:eastAsia="bg-BG"/>
        </w:rPr>
        <w:t xml:space="preserve">1 </w:t>
      </w:r>
      <w:r w:rsidRPr="00EC2531">
        <w:rPr>
          <w:rFonts w:eastAsia="Times New Roman" w:cs="Arial"/>
          <w:szCs w:val="18"/>
          <w:lang w:eastAsia="bg-BG"/>
        </w:rPr>
        <w:t>in paragraaf 5.1.3. van het Beschrijvend document; ‘</w:t>
      </w:r>
      <w:r w:rsidRPr="00EC2531">
        <w:rPr>
          <w:rFonts w:eastAsia="Times New Roman" w:cs="Arial"/>
          <w:i/>
          <w:szCs w:val="18"/>
          <w:lang w:eastAsia="bg-BG"/>
        </w:rPr>
        <w:t>entiteiten</w:t>
      </w:r>
      <w:r w:rsidRPr="00EC2531">
        <w:rPr>
          <w:rFonts w:eastAsia="Times New Roman" w:cs="Arial"/>
          <w:szCs w:val="18"/>
          <w:lang w:eastAsia="bg-BG"/>
        </w:rPr>
        <w:t xml:space="preserve"> </w:t>
      </w:r>
      <w:r w:rsidRPr="00EC2531">
        <w:rPr>
          <w:rFonts w:eastAsia="Times New Roman" w:cs="Arial"/>
          <w:i/>
          <w:szCs w:val="18"/>
          <w:lang w:eastAsia="bg-BG"/>
        </w:rPr>
        <w:t>waarop een beroep wordt gedaan in het kader van de geschiktheidseisen</w:t>
      </w:r>
      <w:r w:rsidRPr="00EC2531">
        <w:rPr>
          <w:rFonts w:eastAsia="Times New Roman" w:cs="Arial"/>
          <w:szCs w:val="18"/>
          <w:lang w:eastAsia="bg-BG"/>
        </w:rPr>
        <w:t xml:space="preserve">’. </w:t>
      </w:r>
    </w:p>
    <w:p w14:paraId="44F313DB" w14:textId="60A5C33C" w:rsidR="00EC2531" w:rsidRDefault="00EC2531" w:rsidP="00EC2531">
      <w:pPr>
        <w:numPr>
          <w:ilvl w:val="0"/>
          <w:numId w:val="7"/>
        </w:numPr>
        <w:tabs>
          <w:tab w:val="left" w:pos="426"/>
          <w:tab w:val="left" w:pos="720"/>
          <w:tab w:val="left" w:pos="993"/>
          <w:tab w:val="left" w:pos="1440"/>
          <w:tab w:val="left" w:pos="2160"/>
          <w:tab w:val="left" w:pos="4536"/>
        </w:tabs>
        <w:spacing w:line="276" w:lineRule="auto"/>
        <w:ind w:right="573"/>
        <w:contextualSpacing/>
        <w:jc w:val="both"/>
        <w:rPr>
          <w:rFonts w:eastAsia="Times New Roman" w:cs="Arial"/>
          <w:szCs w:val="18"/>
          <w:lang w:eastAsia="bg-BG"/>
        </w:rPr>
      </w:pPr>
      <w:r w:rsidRPr="00EC2531">
        <w:rPr>
          <w:rFonts w:eastAsia="Times New Roman" w:cs="Arial"/>
          <w:szCs w:val="18"/>
          <w:lang w:eastAsia="nl-NL"/>
        </w:rPr>
        <w:t xml:space="preserve">Als bewijsstuk dat </w:t>
      </w:r>
      <w:r w:rsidR="002C38B2">
        <w:rPr>
          <w:rFonts w:eastAsia="Times New Roman" w:cs="Arial"/>
          <w:szCs w:val="18"/>
          <w:lang w:eastAsia="bg-BG"/>
        </w:rPr>
        <w:t>Gegadigde</w:t>
      </w:r>
      <w:r w:rsidRPr="00EC2531">
        <w:rPr>
          <w:rFonts w:eastAsia="Times New Roman" w:cs="Arial"/>
          <w:szCs w:val="18"/>
          <w:lang w:eastAsia="nl-NL"/>
        </w:rPr>
        <w:t xml:space="preserve"> daadwerkelijk kan beschikken over de middelen van die andere entiteit geldt de Verklaring Beschikbaarheid middelen van entiteit; </w:t>
      </w:r>
      <w:r w:rsidRPr="00EC2531">
        <w:rPr>
          <w:rFonts w:eastAsia="Times New Roman" w:cs="Arial"/>
          <w:i/>
          <w:szCs w:val="18"/>
          <w:lang w:eastAsia="nl-NL"/>
        </w:rPr>
        <w:t>onderdeel technisch</w:t>
      </w:r>
      <w:r w:rsidRPr="00EC2531">
        <w:rPr>
          <w:rFonts w:eastAsia="Times New Roman" w:cs="Arial"/>
          <w:szCs w:val="18"/>
          <w:lang w:eastAsia="nl-NL"/>
        </w:rPr>
        <w:t xml:space="preserve"> in bijlage 10 van het Beschrijvend document die op eerste verzoek van de aanbestedende dienst ingevuld en ondertekend moet worden door de </w:t>
      </w:r>
      <w:r w:rsidR="002C38B2">
        <w:rPr>
          <w:rFonts w:eastAsia="Times New Roman" w:cs="Arial"/>
          <w:szCs w:val="18"/>
          <w:lang w:eastAsia="bg-BG"/>
        </w:rPr>
        <w:t>Gegadigde</w:t>
      </w:r>
      <w:r w:rsidRPr="00EC2531">
        <w:rPr>
          <w:rFonts w:eastAsia="Times New Roman" w:cs="Arial"/>
          <w:szCs w:val="18"/>
          <w:lang w:eastAsia="nl-NL"/>
        </w:rPr>
        <w:t xml:space="preserve"> (hoofdaannemer) en de andere entiteit (onderaannemer). Deze andere entiteit dient door </w:t>
      </w:r>
      <w:r w:rsidR="002C38B2">
        <w:rPr>
          <w:rFonts w:eastAsia="Times New Roman" w:cs="Arial"/>
          <w:szCs w:val="18"/>
          <w:lang w:eastAsia="bg-BG"/>
        </w:rPr>
        <w:t>Gegadigde</w:t>
      </w:r>
      <w:r w:rsidRPr="00EC2531">
        <w:rPr>
          <w:rFonts w:eastAsia="Times New Roman" w:cs="Arial"/>
          <w:szCs w:val="18"/>
          <w:lang w:eastAsia="nl-NL"/>
        </w:rPr>
        <w:t xml:space="preserve"> vermeld te worden in deel IIC van het UEA in bijlage 7 van het Beschrijvend document. Deze andere entiteit dient tevens een UEA in te vullen, conform de instructie die</w:t>
      </w:r>
      <w:r w:rsidRPr="00EC2531">
        <w:rPr>
          <w:rFonts w:eastAsia="Times New Roman" w:cs="Arial"/>
          <w:szCs w:val="18"/>
          <w:lang w:eastAsia="bg-BG"/>
        </w:rPr>
        <w:t xml:space="preserve"> </w:t>
      </w:r>
      <w:r w:rsidR="002C38B2">
        <w:rPr>
          <w:rFonts w:eastAsia="Times New Roman" w:cs="Arial"/>
          <w:szCs w:val="18"/>
          <w:lang w:eastAsia="bg-BG"/>
        </w:rPr>
        <w:t>Gegadigde</w:t>
      </w:r>
      <w:r w:rsidRPr="00EC2531">
        <w:rPr>
          <w:rFonts w:eastAsia="Times New Roman" w:cs="Arial"/>
          <w:szCs w:val="18"/>
          <w:lang w:eastAsia="bg-BG"/>
        </w:rPr>
        <w:t xml:space="preserve"> te zien krijgt</w:t>
      </w:r>
      <w:r w:rsidRPr="00EC2531">
        <w:rPr>
          <w:rFonts w:eastAsia="Times New Roman" w:cs="Arial"/>
          <w:szCs w:val="18"/>
          <w:lang w:eastAsia="nl-NL"/>
        </w:rPr>
        <w:t xml:space="preserve"> bij het invullen van deel IIC.</w:t>
      </w:r>
    </w:p>
    <w:p w14:paraId="3C4D970B" w14:textId="77777777" w:rsidR="00D20792" w:rsidRPr="00EC2531" w:rsidRDefault="00D20792" w:rsidP="00D20792">
      <w:pPr>
        <w:tabs>
          <w:tab w:val="left" w:pos="426"/>
          <w:tab w:val="left" w:pos="720"/>
          <w:tab w:val="left" w:pos="993"/>
          <w:tab w:val="left" w:pos="1440"/>
          <w:tab w:val="left" w:pos="2160"/>
          <w:tab w:val="left" w:pos="4536"/>
        </w:tabs>
        <w:spacing w:line="276" w:lineRule="auto"/>
        <w:ind w:left="720" w:right="573"/>
        <w:contextualSpacing/>
        <w:jc w:val="both"/>
        <w:rPr>
          <w:rFonts w:eastAsia="Times New Roman" w:cs="Arial"/>
          <w:szCs w:val="18"/>
          <w:lang w:eastAsia="bg-BG"/>
        </w:rPr>
      </w:pPr>
    </w:p>
    <w:p w14:paraId="07A85CB6" w14:textId="77777777" w:rsidR="00EC2531" w:rsidRPr="00EC2531" w:rsidRDefault="00EC2531" w:rsidP="00EC2531">
      <w:pPr>
        <w:tabs>
          <w:tab w:val="left" w:pos="426"/>
          <w:tab w:val="left" w:pos="720"/>
          <w:tab w:val="left" w:pos="993"/>
          <w:tab w:val="left" w:pos="1440"/>
          <w:tab w:val="left" w:pos="2160"/>
          <w:tab w:val="left" w:pos="4536"/>
        </w:tabs>
        <w:spacing w:line="276" w:lineRule="auto"/>
        <w:ind w:left="360" w:right="573"/>
        <w:contextualSpacing/>
        <w:jc w:val="both"/>
        <w:rPr>
          <w:rFonts w:ascii="Arial" w:eastAsia="Times New Roman" w:hAnsi="Arial" w:cs="Arial"/>
          <w:sz w:val="20"/>
          <w:szCs w:val="18"/>
        </w:rPr>
      </w:pPr>
    </w:p>
    <w:p w14:paraId="60F9722E" w14:textId="77777777" w:rsidR="00EC2531" w:rsidRPr="00EC2531" w:rsidRDefault="00EC2531" w:rsidP="00EC2531">
      <w:pPr>
        <w:tabs>
          <w:tab w:val="left" w:pos="426"/>
          <w:tab w:val="left" w:pos="720"/>
          <w:tab w:val="left" w:pos="993"/>
          <w:tab w:val="left" w:pos="1440"/>
          <w:tab w:val="left" w:pos="2160"/>
          <w:tab w:val="left" w:pos="4536"/>
        </w:tabs>
        <w:spacing w:line="276" w:lineRule="auto"/>
        <w:ind w:left="360" w:right="573"/>
        <w:contextualSpacing/>
        <w:jc w:val="both"/>
        <w:rPr>
          <w:rFonts w:ascii="Arial" w:eastAsia="Times New Roman" w:hAnsi="Arial" w:cs="Arial"/>
          <w:sz w:val="20"/>
          <w:szCs w:val="18"/>
        </w:rPr>
      </w:pPr>
    </w:p>
    <w:p w14:paraId="5C9E342A" w14:textId="77777777" w:rsidR="00EC2531" w:rsidRPr="00EC2531" w:rsidRDefault="00EC2531" w:rsidP="00EC2531">
      <w:pPr>
        <w:spacing w:line="240" w:lineRule="auto"/>
        <w:rPr>
          <w:rFonts w:ascii="Arial" w:eastAsia="Times New Roman" w:hAnsi="Arial" w:cs="Arial"/>
          <w:sz w:val="20"/>
          <w:szCs w:val="18"/>
        </w:rPr>
      </w:pPr>
      <w:r w:rsidRPr="00EC2531">
        <w:rPr>
          <w:rFonts w:ascii="Arial" w:eastAsia="Times New Roman" w:hAnsi="Arial" w:cs="Arial"/>
          <w:sz w:val="20"/>
          <w:szCs w:val="18"/>
        </w:rPr>
        <w:br w:type="page"/>
      </w:r>
    </w:p>
    <w:p w14:paraId="0D8DD1FF" w14:textId="6CB1DE35" w:rsidR="002C38B2" w:rsidRDefault="002C38B2" w:rsidP="002C38B2">
      <w:pPr>
        <w:pStyle w:val="Kop3"/>
        <w:keepLines/>
        <w:widowControl/>
        <w:numPr>
          <w:ilvl w:val="2"/>
          <w:numId w:val="0"/>
        </w:numPr>
        <w:spacing w:line="259" w:lineRule="auto"/>
      </w:pPr>
      <w:r>
        <w:lastRenderedPageBreak/>
        <w:t>Kerncompetentie</w:t>
      </w:r>
      <w:r w:rsidRPr="00C47657">
        <w:t xml:space="preserve"> </w:t>
      </w:r>
      <w:r>
        <w:t>1 perceel B</w:t>
      </w:r>
    </w:p>
    <w:p w14:paraId="3C4406D9" w14:textId="77777777" w:rsidR="00EC2531" w:rsidRPr="00EC2531" w:rsidRDefault="00EC2531" w:rsidP="00EC2531">
      <w:pPr>
        <w:spacing w:line="276" w:lineRule="auto"/>
        <w:jc w:val="both"/>
        <w:rPr>
          <w:rFonts w:eastAsia="Times New Roman" w:cs="Times New Roman"/>
          <w:szCs w:val="18"/>
        </w:rPr>
      </w:pPr>
    </w:p>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5655"/>
      </w:tblGrid>
      <w:tr w:rsidR="0004294A" w:rsidRPr="00EC2531" w14:paraId="3C5DBDC9" w14:textId="77777777" w:rsidTr="0004294A">
        <w:trPr>
          <w:trHeight w:val="442"/>
        </w:trPr>
        <w:tc>
          <w:tcPr>
            <w:tcW w:w="9086" w:type="dxa"/>
            <w:gridSpan w:val="2"/>
            <w:shd w:val="clear" w:color="auto" w:fill="auto"/>
          </w:tcPr>
          <w:p w14:paraId="18C799A3" w14:textId="727719BA" w:rsidR="0004294A" w:rsidRPr="002564C6" w:rsidRDefault="002C38B2" w:rsidP="002564C6">
            <w:pPr>
              <w:spacing w:line="276" w:lineRule="auto"/>
              <w:jc w:val="both"/>
              <w:rPr>
                <w:rFonts w:eastAsia="Times New Roman" w:cs="Arial"/>
                <w:szCs w:val="18"/>
              </w:rPr>
            </w:pPr>
            <w:r>
              <w:t>Gegadigde</w:t>
            </w:r>
            <w:r w:rsidR="0004294A" w:rsidRPr="00D447AB">
              <w:t xml:space="preserve"> heeft sinds 1 november 2019 aantoonbare ervaring met opdrachten waarbij </w:t>
            </w:r>
            <w:r>
              <w:t>Gegadigde</w:t>
            </w:r>
            <w:r w:rsidR="0004294A" w:rsidRPr="00D447AB">
              <w:t xml:space="preserve"> </w:t>
            </w:r>
          </w:p>
        </w:tc>
      </w:tr>
      <w:tr w:rsidR="002564C6" w:rsidRPr="00EC2531" w14:paraId="1EBBCF45" w14:textId="77777777" w:rsidTr="002564C6">
        <w:trPr>
          <w:trHeight w:val="779"/>
        </w:trPr>
        <w:tc>
          <w:tcPr>
            <w:tcW w:w="3431" w:type="dxa"/>
            <w:shd w:val="clear" w:color="auto" w:fill="auto"/>
          </w:tcPr>
          <w:p w14:paraId="73468B01" w14:textId="77777777" w:rsidR="002564C6" w:rsidRPr="00EC2531" w:rsidRDefault="00D447AB" w:rsidP="00D447AB">
            <w:pPr>
              <w:spacing w:line="276" w:lineRule="auto"/>
              <w:rPr>
                <w:rFonts w:eastAsia="Times New Roman" w:cs="Times New Roman"/>
                <w:szCs w:val="18"/>
              </w:rPr>
            </w:pPr>
            <w:r>
              <w:rPr>
                <w:rFonts w:eastAsia="Times New Roman" w:cs="Times New Roman"/>
                <w:szCs w:val="18"/>
              </w:rPr>
              <w:t xml:space="preserve">i. </w:t>
            </w:r>
            <w:r w:rsidRPr="00D447AB">
              <w:rPr>
                <w:rFonts w:eastAsia="Times New Roman" w:cs="Times New Roman"/>
                <w:szCs w:val="18"/>
              </w:rPr>
              <w:t>het onderhoud verzorgt, zowel preventief als correctief, van tenminste vijfentwintig (25) Dronesets die zakelijk gebruikt worden</w:t>
            </w:r>
          </w:p>
        </w:tc>
        <w:tc>
          <w:tcPr>
            <w:tcW w:w="5655" w:type="dxa"/>
            <w:shd w:val="clear" w:color="auto" w:fill="auto"/>
          </w:tcPr>
          <w:p w14:paraId="744F8E09" w14:textId="77777777" w:rsidR="00D447AB" w:rsidRDefault="00D447AB" w:rsidP="00EC2531">
            <w:pPr>
              <w:spacing w:line="276" w:lineRule="auto"/>
              <w:jc w:val="both"/>
              <w:rPr>
                <w:rFonts w:cs="Arial"/>
                <w:szCs w:val="18"/>
              </w:rPr>
            </w:pPr>
            <w:r>
              <w:rPr>
                <w:rFonts w:cs="Arial"/>
                <w:szCs w:val="18"/>
              </w:rPr>
              <w:t>Correctief</w:t>
            </w:r>
            <w:r w:rsidR="0004294A">
              <w:rPr>
                <w:rFonts w:cs="Arial"/>
                <w:szCs w:val="18"/>
              </w:rPr>
              <w:t xml:space="preserve"> onderhoud</w:t>
            </w:r>
            <w:r>
              <w:rPr>
                <w:rFonts w:cs="Arial"/>
                <w:szCs w:val="18"/>
              </w:rPr>
              <w:t xml:space="preserve">: </w:t>
            </w:r>
            <w:r w:rsidR="0004294A">
              <w:rPr>
                <w:rFonts w:cs="Arial"/>
                <w:szCs w:val="18"/>
              </w:rPr>
              <w:tab/>
            </w:r>
            <w:r w:rsidR="0004294A">
              <w:rPr>
                <w:rFonts w:cs="Arial"/>
                <w:szCs w:val="18"/>
              </w:rPr>
              <w:tab/>
            </w:r>
            <w:r>
              <w:rPr>
                <w:rFonts w:cs="Arial"/>
                <w:szCs w:val="18"/>
              </w:rPr>
              <w:t>JA / NEE</w:t>
            </w:r>
            <w:r w:rsidR="0004294A">
              <w:rPr>
                <w:rFonts w:cs="Arial"/>
                <w:szCs w:val="18"/>
              </w:rPr>
              <w:t>*</w:t>
            </w:r>
          </w:p>
          <w:p w14:paraId="2B08E608" w14:textId="77777777" w:rsidR="00D447AB" w:rsidRDefault="00D447AB" w:rsidP="00EC2531">
            <w:pPr>
              <w:spacing w:line="276" w:lineRule="auto"/>
              <w:jc w:val="both"/>
              <w:rPr>
                <w:rFonts w:cs="Arial"/>
                <w:szCs w:val="18"/>
              </w:rPr>
            </w:pPr>
            <w:r>
              <w:rPr>
                <w:rFonts w:cs="Arial"/>
                <w:szCs w:val="18"/>
              </w:rPr>
              <w:t>Preventief</w:t>
            </w:r>
            <w:r w:rsidR="0004294A">
              <w:rPr>
                <w:rFonts w:cs="Arial"/>
                <w:szCs w:val="18"/>
              </w:rPr>
              <w:t xml:space="preserve"> onderhoud</w:t>
            </w:r>
            <w:r>
              <w:rPr>
                <w:rFonts w:cs="Arial"/>
                <w:szCs w:val="18"/>
              </w:rPr>
              <w:t xml:space="preserve">: </w:t>
            </w:r>
            <w:r w:rsidR="0004294A">
              <w:rPr>
                <w:rFonts w:cs="Arial"/>
                <w:szCs w:val="18"/>
              </w:rPr>
              <w:tab/>
            </w:r>
            <w:r w:rsidR="0004294A">
              <w:rPr>
                <w:rFonts w:cs="Arial"/>
                <w:szCs w:val="18"/>
              </w:rPr>
              <w:tab/>
            </w:r>
            <w:r>
              <w:rPr>
                <w:rFonts w:cs="Arial"/>
                <w:szCs w:val="18"/>
              </w:rPr>
              <w:t>JA / NEE</w:t>
            </w:r>
            <w:r w:rsidR="0004294A">
              <w:rPr>
                <w:rFonts w:cs="Arial"/>
                <w:szCs w:val="18"/>
              </w:rPr>
              <w:t>*</w:t>
            </w:r>
          </w:p>
          <w:p w14:paraId="0F6D9701" w14:textId="77777777" w:rsidR="002564C6" w:rsidRDefault="00D447AB" w:rsidP="00EC2531">
            <w:pPr>
              <w:spacing w:line="276" w:lineRule="auto"/>
              <w:jc w:val="both"/>
              <w:rPr>
                <w:rFonts w:cs="Arial"/>
                <w:szCs w:val="18"/>
              </w:rPr>
            </w:pPr>
            <w:r>
              <w:rPr>
                <w:rFonts w:cs="Arial"/>
                <w:szCs w:val="18"/>
              </w:rPr>
              <w:t xml:space="preserve">Aantal Dronesets ≥ 25: </w:t>
            </w:r>
            <w:r w:rsidR="0004294A">
              <w:rPr>
                <w:rFonts w:cs="Arial"/>
                <w:szCs w:val="18"/>
              </w:rPr>
              <w:tab/>
            </w:r>
            <w:r>
              <w:rPr>
                <w:rFonts w:cs="Arial"/>
                <w:szCs w:val="18"/>
              </w:rPr>
              <w:t>JA / NEE</w:t>
            </w:r>
            <w:r w:rsidR="0004294A">
              <w:rPr>
                <w:rFonts w:cs="Arial"/>
                <w:szCs w:val="18"/>
              </w:rPr>
              <w:t>*</w:t>
            </w:r>
          </w:p>
          <w:p w14:paraId="7A46A986" w14:textId="77777777" w:rsidR="002564C6" w:rsidRDefault="00D447AB" w:rsidP="00EC2531">
            <w:pPr>
              <w:spacing w:line="276" w:lineRule="auto"/>
              <w:jc w:val="both"/>
              <w:rPr>
                <w:rFonts w:cs="Arial"/>
                <w:szCs w:val="18"/>
              </w:rPr>
            </w:pPr>
            <w:r>
              <w:rPr>
                <w:rFonts w:cs="Arial"/>
                <w:szCs w:val="18"/>
              </w:rPr>
              <w:t xml:space="preserve">Zakelijk gebruik: </w:t>
            </w:r>
            <w:r w:rsidR="0004294A">
              <w:rPr>
                <w:rFonts w:cs="Arial"/>
                <w:szCs w:val="18"/>
              </w:rPr>
              <w:tab/>
            </w:r>
            <w:r w:rsidR="0004294A">
              <w:rPr>
                <w:rFonts w:cs="Arial"/>
                <w:szCs w:val="18"/>
              </w:rPr>
              <w:tab/>
            </w:r>
            <w:r>
              <w:rPr>
                <w:rFonts w:cs="Arial"/>
                <w:szCs w:val="18"/>
              </w:rPr>
              <w:t>JA / NEE</w:t>
            </w:r>
            <w:r w:rsidR="0004294A">
              <w:rPr>
                <w:rFonts w:cs="Arial"/>
                <w:szCs w:val="18"/>
              </w:rPr>
              <w:t>*</w:t>
            </w:r>
          </w:p>
          <w:p w14:paraId="03E2614F" w14:textId="77777777" w:rsidR="0004294A" w:rsidRPr="002564C6" w:rsidRDefault="0004294A" w:rsidP="00EC2531">
            <w:pPr>
              <w:spacing w:line="276" w:lineRule="auto"/>
              <w:jc w:val="both"/>
              <w:rPr>
                <w:rFonts w:cs="Arial"/>
                <w:szCs w:val="18"/>
              </w:rPr>
            </w:pPr>
            <w:r w:rsidRPr="0004294A">
              <w:rPr>
                <w:rFonts w:cs="Arial"/>
                <w:sz w:val="16"/>
                <w:szCs w:val="18"/>
              </w:rPr>
              <w:t>*Doorhalen wat niet van toepassing is</w:t>
            </w:r>
          </w:p>
        </w:tc>
      </w:tr>
      <w:tr w:rsidR="002564C6" w:rsidRPr="00EC2531" w14:paraId="10329F90" w14:textId="77777777" w:rsidTr="002564C6">
        <w:trPr>
          <w:trHeight w:val="1117"/>
        </w:trPr>
        <w:tc>
          <w:tcPr>
            <w:tcW w:w="3431" w:type="dxa"/>
            <w:shd w:val="clear" w:color="auto" w:fill="auto"/>
          </w:tcPr>
          <w:p w14:paraId="260B4D0E" w14:textId="77777777" w:rsidR="002564C6" w:rsidRPr="00EC2531" w:rsidRDefault="00D447AB" w:rsidP="00D447AB">
            <w:pPr>
              <w:spacing w:line="276" w:lineRule="auto"/>
              <w:rPr>
                <w:rFonts w:eastAsia="Times New Roman" w:cs="Times New Roman"/>
                <w:szCs w:val="18"/>
              </w:rPr>
            </w:pPr>
            <w:r>
              <w:rPr>
                <w:rFonts w:eastAsia="Times New Roman" w:cs="Times New Roman"/>
                <w:szCs w:val="18"/>
              </w:rPr>
              <w:t>ii</w:t>
            </w:r>
            <w:r w:rsidR="002564C6" w:rsidRPr="002564C6">
              <w:rPr>
                <w:rFonts w:eastAsia="Times New Roman" w:cs="Times New Roman"/>
                <w:szCs w:val="18"/>
              </w:rPr>
              <w:t>.</w:t>
            </w:r>
            <w:r>
              <w:rPr>
                <w:rFonts w:eastAsia="Times New Roman" w:cs="Times New Roman"/>
                <w:szCs w:val="18"/>
              </w:rPr>
              <w:t xml:space="preserve"> </w:t>
            </w:r>
            <w:r w:rsidRPr="00D447AB">
              <w:rPr>
                <w:rFonts w:eastAsia="Times New Roman" w:cs="Times New Roman"/>
                <w:szCs w:val="18"/>
              </w:rPr>
              <w:t xml:space="preserve">er sprake is </w:t>
            </w:r>
            <w:r w:rsidRPr="002564C6">
              <w:rPr>
                <w:rFonts w:eastAsia="Times New Roman" w:cs="Times New Roman"/>
                <w:szCs w:val="18"/>
              </w:rPr>
              <w:t xml:space="preserve">tenminste 2 verschillende typen </w:t>
            </w:r>
            <w:r>
              <w:rPr>
                <w:rFonts w:eastAsia="Times New Roman" w:cs="Times New Roman"/>
                <w:szCs w:val="18"/>
              </w:rPr>
              <w:t>Dronesets, zie hierna onder ad ii</w:t>
            </w:r>
            <w:r w:rsidRPr="002564C6">
              <w:rPr>
                <w:rFonts w:eastAsia="Times New Roman" w:cs="Times New Roman"/>
                <w:szCs w:val="18"/>
              </w:rPr>
              <w:t>;</w:t>
            </w:r>
          </w:p>
        </w:tc>
        <w:tc>
          <w:tcPr>
            <w:tcW w:w="5655" w:type="dxa"/>
            <w:shd w:val="clear" w:color="auto" w:fill="auto"/>
          </w:tcPr>
          <w:p w14:paraId="1A97D466" w14:textId="77777777" w:rsidR="002564C6" w:rsidRDefault="00D447AB" w:rsidP="00EC2531">
            <w:pPr>
              <w:spacing w:line="276" w:lineRule="auto"/>
              <w:jc w:val="both"/>
              <w:rPr>
                <w:rFonts w:cs="Arial"/>
                <w:szCs w:val="18"/>
              </w:rPr>
            </w:pPr>
            <w:r w:rsidRPr="002564C6">
              <w:rPr>
                <w:rFonts w:cs="Arial"/>
                <w:szCs w:val="18"/>
              </w:rPr>
              <w:t xml:space="preserve">Beschrijf </w:t>
            </w:r>
            <w:r>
              <w:rPr>
                <w:rFonts w:cs="Arial"/>
                <w:szCs w:val="18"/>
              </w:rPr>
              <w:t xml:space="preserve">kort </w:t>
            </w:r>
            <w:r w:rsidR="002564C6" w:rsidRPr="002564C6">
              <w:rPr>
                <w:rFonts w:cs="Arial"/>
                <w:szCs w:val="18"/>
              </w:rPr>
              <w:t xml:space="preserve">de </w:t>
            </w:r>
            <w:r>
              <w:rPr>
                <w:rFonts w:cs="Arial"/>
                <w:szCs w:val="18"/>
              </w:rPr>
              <w:t>twee</w:t>
            </w:r>
            <w:r w:rsidR="002564C6" w:rsidRPr="002564C6">
              <w:rPr>
                <w:rFonts w:cs="Arial"/>
                <w:szCs w:val="18"/>
              </w:rPr>
              <w:t xml:space="preserve"> verschillende</w:t>
            </w:r>
            <w:r>
              <w:rPr>
                <w:rFonts w:cs="Arial"/>
                <w:szCs w:val="18"/>
              </w:rPr>
              <w:t xml:space="preserve"> typen Dronesets</w:t>
            </w:r>
            <w:r w:rsidR="002564C6">
              <w:rPr>
                <w:rFonts w:cs="Arial"/>
                <w:szCs w:val="18"/>
              </w:rPr>
              <w:t>:</w:t>
            </w:r>
          </w:p>
          <w:p w14:paraId="4DBC1D61" w14:textId="77777777" w:rsidR="002564C6" w:rsidRPr="002564C6" w:rsidRDefault="002564C6" w:rsidP="002564C6">
            <w:pPr>
              <w:pStyle w:val="Lijstalinea"/>
              <w:numPr>
                <w:ilvl w:val="0"/>
                <w:numId w:val="8"/>
              </w:numPr>
              <w:spacing w:line="276" w:lineRule="auto"/>
              <w:jc w:val="both"/>
              <w:rPr>
                <w:rFonts w:eastAsia="Times New Roman" w:cs="Arial"/>
                <w:szCs w:val="18"/>
              </w:rPr>
            </w:pPr>
            <w:r>
              <w:rPr>
                <w:rFonts w:cs="Arial"/>
                <w:szCs w:val="18"/>
              </w:rPr>
              <w:t>__________________________</w:t>
            </w:r>
          </w:p>
          <w:p w14:paraId="44BFE14A" w14:textId="77777777" w:rsidR="002564C6" w:rsidRPr="00D447AB" w:rsidRDefault="002564C6" w:rsidP="00D447AB">
            <w:pPr>
              <w:pStyle w:val="Lijstalinea"/>
              <w:numPr>
                <w:ilvl w:val="0"/>
                <w:numId w:val="8"/>
              </w:numPr>
              <w:spacing w:line="276" w:lineRule="auto"/>
              <w:jc w:val="both"/>
              <w:rPr>
                <w:rFonts w:eastAsia="Times New Roman" w:cs="Arial"/>
                <w:szCs w:val="18"/>
              </w:rPr>
            </w:pPr>
            <w:r>
              <w:rPr>
                <w:rFonts w:eastAsia="Times New Roman" w:cs="Arial"/>
                <w:szCs w:val="18"/>
              </w:rPr>
              <w:t>__________________________</w:t>
            </w:r>
          </w:p>
        </w:tc>
      </w:tr>
      <w:tr w:rsidR="002564C6" w:rsidRPr="00EC2531" w14:paraId="5D3DC923" w14:textId="77777777" w:rsidTr="00D20792">
        <w:trPr>
          <w:trHeight w:val="1245"/>
        </w:trPr>
        <w:tc>
          <w:tcPr>
            <w:tcW w:w="3431" w:type="dxa"/>
            <w:shd w:val="clear" w:color="auto" w:fill="auto"/>
          </w:tcPr>
          <w:p w14:paraId="01201C53" w14:textId="77777777" w:rsidR="002564C6" w:rsidRPr="00EC2531" w:rsidRDefault="002564C6" w:rsidP="002564C6">
            <w:pPr>
              <w:spacing w:line="276" w:lineRule="auto"/>
              <w:rPr>
                <w:rFonts w:eastAsia="Times New Roman" w:cs="Arial"/>
                <w:szCs w:val="18"/>
                <w:highlight w:val="yellow"/>
              </w:rPr>
            </w:pPr>
            <w:r w:rsidRPr="00EC2531">
              <w:rPr>
                <w:rFonts w:eastAsia="Times New Roman" w:cs="Times New Roman"/>
                <w:szCs w:val="18"/>
              </w:rPr>
              <w:br w:type="page"/>
            </w:r>
            <w:r w:rsidRPr="00EC2531">
              <w:rPr>
                <w:rFonts w:eastAsia="Times New Roman" w:cs="Arial"/>
                <w:szCs w:val="18"/>
              </w:rPr>
              <w:t>Contactgegevens referent</w:t>
            </w:r>
          </w:p>
        </w:tc>
        <w:tc>
          <w:tcPr>
            <w:tcW w:w="5655" w:type="dxa"/>
            <w:shd w:val="clear" w:color="auto" w:fill="auto"/>
          </w:tcPr>
          <w:p w14:paraId="47EB5ACB"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organisatie: </w:t>
            </w:r>
          </w:p>
          <w:p w14:paraId="2B06F1E5"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contactpersoon: </w:t>
            </w:r>
          </w:p>
          <w:p w14:paraId="447A9C75"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Adres:</w:t>
            </w:r>
          </w:p>
          <w:p w14:paraId="2ED10C2C"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Telefoonnummer:</w:t>
            </w:r>
          </w:p>
          <w:p w14:paraId="24CCBB65"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E-mailadres: </w:t>
            </w:r>
          </w:p>
        </w:tc>
      </w:tr>
      <w:tr w:rsidR="002564C6" w:rsidRPr="00EC2531" w14:paraId="15E4BC23" w14:textId="77777777" w:rsidTr="00D20792">
        <w:trPr>
          <w:trHeight w:val="1245"/>
        </w:trPr>
        <w:tc>
          <w:tcPr>
            <w:tcW w:w="3431" w:type="dxa"/>
            <w:shd w:val="clear" w:color="auto" w:fill="auto"/>
          </w:tcPr>
          <w:p w14:paraId="265A2D71" w14:textId="77777777" w:rsidR="002564C6" w:rsidRPr="00EC2531" w:rsidRDefault="002564C6" w:rsidP="002564C6">
            <w:pPr>
              <w:spacing w:line="276" w:lineRule="auto"/>
              <w:rPr>
                <w:rFonts w:eastAsia="Times New Roman" w:cs="Arial"/>
                <w:szCs w:val="18"/>
                <w:highlight w:val="yellow"/>
              </w:rPr>
            </w:pPr>
            <w:r w:rsidRPr="00EC2531">
              <w:rPr>
                <w:rFonts w:eastAsia="Times New Roman" w:cs="Times New Roman"/>
                <w:szCs w:val="18"/>
              </w:rPr>
              <w:br w:type="page"/>
            </w:r>
            <w:r w:rsidRPr="00EC2531">
              <w:rPr>
                <w:rFonts w:eastAsia="Times New Roman" w:cs="Arial"/>
                <w:szCs w:val="18"/>
              </w:rPr>
              <w:t>Contactgegevens referent</w:t>
            </w:r>
          </w:p>
        </w:tc>
        <w:tc>
          <w:tcPr>
            <w:tcW w:w="5655" w:type="dxa"/>
            <w:shd w:val="clear" w:color="auto" w:fill="auto"/>
          </w:tcPr>
          <w:p w14:paraId="6C8E06D7"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organisatie: </w:t>
            </w:r>
          </w:p>
          <w:p w14:paraId="1FA94830"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contactpersoon: </w:t>
            </w:r>
          </w:p>
          <w:p w14:paraId="3C432A6F"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Adres:</w:t>
            </w:r>
          </w:p>
          <w:p w14:paraId="77BFCBB9"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Telefoonnummer:</w:t>
            </w:r>
          </w:p>
          <w:p w14:paraId="13F76B86"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E-mailadres: </w:t>
            </w:r>
          </w:p>
        </w:tc>
      </w:tr>
      <w:tr w:rsidR="002564C6" w:rsidRPr="00EC2531" w14:paraId="42429C59" w14:textId="77777777" w:rsidTr="00D20792">
        <w:trPr>
          <w:trHeight w:val="1245"/>
        </w:trPr>
        <w:tc>
          <w:tcPr>
            <w:tcW w:w="3431" w:type="dxa"/>
            <w:shd w:val="clear" w:color="auto" w:fill="auto"/>
          </w:tcPr>
          <w:p w14:paraId="031256FF" w14:textId="77777777" w:rsidR="002564C6" w:rsidRPr="00EC2531" w:rsidRDefault="002564C6" w:rsidP="002564C6">
            <w:pPr>
              <w:spacing w:line="276" w:lineRule="auto"/>
              <w:rPr>
                <w:rFonts w:eastAsia="Times New Roman" w:cs="Arial"/>
                <w:szCs w:val="18"/>
                <w:highlight w:val="yellow"/>
              </w:rPr>
            </w:pPr>
            <w:r w:rsidRPr="00EC2531">
              <w:rPr>
                <w:rFonts w:eastAsia="Times New Roman" w:cs="Times New Roman"/>
                <w:szCs w:val="18"/>
              </w:rPr>
              <w:br w:type="page"/>
            </w:r>
            <w:r w:rsidRPr="00EC2531">
              <w:rPr>
                <w:rFonts w:eastAsia="Times New Roman" w:cs="Arial"/>
                <w:szCs w:val="18"/>
              </w:rPr>
              <w:t>Contactgegevens referent</w:t>
            </w:r>
          </w:p>
        </w:tc>
        <w:tc>
          <w:tcPr>
            <w:tcW w:w="5655" w:type="dxa"/>
            <w:shd w:val="clear" w:color="auto" w:fill="auto"/>
          </w:tcPr>
          <w:p w14:paraId="71A024AA"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organisatie: </w:t>
            </w:r>
          </w:p>
          <w:p w14:paraId="27AB7829"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Naam contactpersoon: </w:t>
            </w:r>
          </w:p>
          <w:p w14:paraId="782D84BF"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Adres:</w:t>
            </w:r>
          </w:p>
          <w:p w14:paraId="054A9B03"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Telefoonnummer:</w:t>
            </w:r>
          </w:p>
          <w:p w14:paraId="1A296CE0" w14:textId="77777777" w:rsidR="002564C6" w:rsidRPr="00EC2531" w:rsidRDefault="002564C6" w:rsidP="002564C6">
            <w:pPr>
              <w:spacing w:line="276" w:lineRule="auto"/>
              <w:jc w:val="both"/>
              <w:rPr>
                <w:rFonts w:eastAsia="Times New Roman" w:cs="Arial"/>
                <w:szCs w:val="18"/>
              </w:rPr>
            </w:pPr>
            <w:r w:rsidRPr="00EC2531">
              <w:rPr>
                <w:rFonts w:eastAsia="Times New Roman" w:cs="Arial"/>
                <w:szCs w:val="18"/>
              </w:rPr>
              <w:t xml:space="preserve">E-mailadres: </w:t>
            </w:r>
          </w:p>
        </w:tc>
      </w:tr>
      <w:tr w:rsidR="002564C6" w:rsidRPr="00EC2531" w14:paraId="3C390A46" w14:textId="77777777" w:rsidTr="00D20792">
        <w:trPr>
          <w:trHeight w:val="237"/>
        </w:trPr>
        <w:tc>
          <w:tcPr>
            <w:tcW w:w="3431" w:type="dxa"/>
            <w:shd w:val="clear" w:color="auto" w:fill="auto"/>
          </w:tcPr>
          <w:p w14:paraId="1074ED68" w14:textId="77777777" w:rsidR="002564C6" w:rsidRPr="00EC2531" w:rsidRDefault="002564C6" w:rsidP="002564C6">
            <w:pPr>
              <w:tabs>
                <w:tab w:val="left" w:pos="0"/>
                <w:tab w:val="left" w:pos="720"/>
                <w:tab w:val="left" w:pos="1440"/>
                <w:tab w:val="left" w:pos="2160"/>
              </w:tabs>
              <w:spacing w:line="276" w:lineRule="auto"/>
              <w:rPr>
                <w:rFonts w:eastAsia="Times New Roman" w:cs="Arial"/>
                <w:szCs w:val="18"/>
              </w:rPr>
            </w:pPr>
            <w:r w:rsidRPr="00EC2531">
              <w:rPr>
                <w:rFonts w:eastAsia="Times New Roman" w:cs="Arial"/>
                <w:szCs w:val="18"/>
              </w:rPr>
              <w:t>Uitvoering referentie opdracht</w:t>
            </w:r>
          </w:p>
        </w:tc>
        <w:tc>
          <w:tcPr>
            <w:tcW w:w="5655" w:type="dxa"/>
            <w:shd w:val="clear" w:color="auto" w:fill="auto"/>
          </w:tcPr>
          <w:p w14:paraId="70C477E9" w14:textId="77777777" w:rsidR="002564C6" w:rsidRPr="00EC2531" w:rsidRDefault="002564C6" w:rsidP="002564C6">
            <w:pPr>
              <w:spacing w:line="276" w:lineRule="auto"/>
              <w:jc w:val="both"/>
              <w:rPr>
                <w:rFonts w:eastAsia="Times New Roman" w:cs="Arial"/>
                <w:color w:val="FF0000"/>
                <w:szCs w:val="18"/>
              </w:rPr>
            </w:pPr>
            <w:r w:rsidRPr="00EC2531">
              <w:rPr>
                <w:rFonts w:eastAsia="Times New Roman" w:cs="Arial"/>
                <w:szCs w:val="18"/>
              </w:rPr>
              <w:t xml:space="preserve">Van </w:t>
            </w:r>
            <w:r w:rsidRPr="00EC2531">
              <w:rPr>
                <w:rFonts w:eastAsia="Times New Roman" w:cs="Arial"/>
                <w:i/>
                <w:color w:val="FF0000"/>
                <w:szCs w:val="18"/>
              </w:rPr>
              <w:t>[</w:t>
            </w:r>
            <w:proofErr w:type="spellStart"/>
            <w:r w:rsidRPr="00EC2531">
              <w:rPr>
                <w:rFonts w:eastAsia="Times New Roman" w:cs="Arial"/>
                <w:i/>
                <w:color w:val="FF0000"/>
                <w:szCs w:val="18"/>
              </w:rPr>
              <w:t>dd</w:t>
            </w:r>
            <w:proofErr w:type="spellEnd"/>
            <w:r w:rsidRPr="00EC2531">
              <w:rPr>
                <w:rFonts w:eastAsia="Times New Roman" w:cs="Arial"/>
                <w:i/>
                <w:color w:val="FF0000"/>
                <w:szCs w:val="18"/>
              </w:rPr>
              <w:t>-mm-</w:t>
            </w:r>
            <w:proofErr w:type="spellStart"/>
            <w:r w:rsidRPr="00EC2531">
              <w:rPr>
                <w:rFonts w:eastAsia="Times New Roman" w:cs="Arial"/>
                <w:i/>
                <w:color w:val="FF0000"/>
                <w:szCs w:val="18"/>
              </w:rPr>
              <w:t>jjjj</w:t>
            </w:r>
            <w:proofErr w:type="spellEnd"/>
            <w:r w:rsidRPr="00EC2531">
              <w:rPr>
                <w:rFonts w:eastAsia="Times New Roman" w:cs="Arial"/>
                <w:i/>
                <w:color w:val="FF0000"/>
                <w:szCs w:val="18"/>
              </w:rPr>
              <w:t>]</w:t>
            </w:r>
            <w:r w:rsidRPr="00EC2531">
              <w:rPr>
                <w:rFonts w:eastAsia="Times New Roman" w:cs="Arial"/>
                <w:szCs w:val="18"/>
              </w:rPr>
              <w:t xml:space="preserve"> tot </w:t>
            </w:r>
            <w:r w:rsidRPr="00EC2531">
              <w:rPr>
                <w:rFonts w:eastAsia="Times New Roman" w:cs="Arial"/>
                <w:i/>
                <w:color w:val="FF0000"/>
                <w:szCs w:val="18"/>
              </w:rPr>
              <w:t>[</w:t>
            </w:r>
            <w:proofErr w:type="spellStart"/>
            <w:r w:rsidRPr="00EC2531">
              <w:rPr>
                <w:rFonts w:eastAsia="Times New Roman" w:cs="Arial"/>
                <w:i/>
                <w:color w:val="FF0000"/>
                <w:szCs w:val="18"/>
              </w:rPr>
              <w:t>dd</w:t>
            </w:r>
            <w:proofErr w:type="spellEnd"/>
            <w:r w:rsidRPr="00EC2531">
              <w:rPr>
                <w:rFonts w:eastAsia="Times New Roman" w:cs="Arial"/>
                <w:i/>
                <w:color w:val="FF0000"/>
                <w:szCs w:val="18"/>
              </w:rPr>
              <w:t>-mm-</w:t>
            </w:r>
            <w:proofErr w:type="spellStart"/>
            <w:r w:rsidRPr="00EC2531">
              <w:rPr>
                <w:rFonts w:eastAsia="Times New Roman" w:cs="Arial"/>
                <w:i/>
                <w:color w:val="FF0000"/>
                <w:szCs w:val="18"/>
              </w:rPr>
              <w:t>jjjj</w:t>
            </w:r>
            <w:proofErr w:type="spellEnd"/>
            <w:r w:rsidRPr="00EC2531">
              <w:rPr>
                <w:rFonts w:eastAsia="Times New Roman" w:cs="Arial"/>
                <w:i/>
                <w:color w:val="FF0000"/>
                <w:szCs w:val="18"/>
              </w:rPr>
              <w:t>]</w:t>
            </w:r>
          </w:p>
        </w:tc>
      </w:tr>
      <w:tr w:rsidR="002564C6" w:rsidRPr="00EC2531" w14:paraId="374AA043" w14:textId="77777777" w:rsidTr="00D20792">
        <w:trPr>
          <w:trHeight w:val="503"/>
        </w:trPr>
        <w:tc>
          <w:tcPr>
            <w:tcW w:w="3431" w:type="dxa"/>
            <w:shd w:val="clear" w:color="auto" w:fill="auto"/>
          </w:tcPr>
          <w:p w14:paraId="734BF72B" w14:textId="77777777" w:rsidR="002564C6" w:rsidRPr="00EC2531" w:rsidRDefault="00142898" w:rsidP="002564C6">
            <w:pPr>
              <w:tabs>
                <w:tab w:val="left" w:pos="0"/>
                <w:tab w:val="left" w:pos="720"/>
                <w:tab w:val="left" w:pos="1440"/>
                <w:tab w:val="left" w:pos="2160"/>
              </w:tabs>
              <w:spacing w:line="276" w:lineRule="auto"/>
              <w:rPr>
                <w:rFonts w:eastAsia="Times New Roman" w:cs="Arial"/>
                <w:szCs w:val="18"/>
              </w:rPr>
            </w:pPr>
            <w:r>
              <w:rPr>
                <w:rFonts w:eastAsia="Times New Roman" w:cs="Arial"/>
                <w:szCs w:val="18"/>
              </w:rPr>
              <w:t xml:space="preserve">Kerncompetentie </w:t>
            </w:r>
            <w:r w:rsidR="002564C6" w:rsidRPr="00EC2531">
              <w:rPr>
                <w:rFonts w:eastAsia="Times New Roman" w:cs="Arial"/>
                <w:szCs w:val="18"/>
              </w:rPr>
              <w:t xml:space="preserve">beschrijving </w:t>
            </w:r>
          </w:p>
        </w:tc>
        <w:tc>
          <w:tcPr>
            <w:tcW w:w="5655" w:type="dxa"/>
            <w:shd w:val="clear" w:color="auto" w:fill="auto"/>
          </w:tcPr>
          <w:p w14:paraId="4456215C" w14:textId="77777777" w:rsidR="002564C6" w:rsidRPr="00EC2531" w:rsidRDefault="002564C6" w:rsidP="002564C6">
            <w:pPr>
              <w:spacing w:line="276" w:lineRule="auto"/>
              <w:jc w:val="both"/>
              <w:rPr>
                <w:rFonts w:eastAsia="Times New Roman" w:cs="Arial"/>
                <w:color w:val="FF0000"/>
                <w:szCs w:val="18"/>
              </w:rPr>
            </w:pPr>
            <w:r w:rsidRPr="00EC2531">
              <w:rPr>
                <w:rFonts w:eastAsia="Times New Roman" w:cs="Arial"/>
                <w:i/>
                <w:color w:val="FF0000"/>
                <w:szCs w:val="18"/>
              </w:rPr>
              <w:t>[beschrijving referentieopdracht, hoe is aan de gestelde competentie voldaan]</w:t>
            </w:r>
          </w:p>
        </w:tc>
      </w:tr>
      <w:tr w:rsidR="002564C6" w:rsidRPr="00EC2531" w14:paraId="354A69CB" w14:textId="77777777" w:rsidTr="00D20792">
        <w:trPr>
          <w:trHeight w:val="2553"/>
        </w:trPr>
        <w:tc>
          <w:tcPr>
            <w:tcW w:w="3431" w:type="dxa"/>
            <w:shd w:val="clear" w:color="auto" w:fill="auto"/>
          </w:tcPr>
          <w:p w14:paraId="44F2FC03" w14:textId="670C644A" w:rsidR="002564C6" w:rsidRPr="00EC2531" w:rsidRDefault="002564C6" w:rsidP="002564C6">
            <w:pPr>
              <w:spacing w:line="276" w:lineRule="auto"/>
              <w:rPr>
                <w:rFonts w:eastAsia="Times New Roman" w:cs="Arial"/>
                <w:szCs w:val="18"/>
              </w:rPr>
            </w:pPr>
            <w:r w:rsidRPr="00EC2531">
              <w:rPr>
                <w:rFonts w:eastAsia="Times New Roman" w:cs="Arial"/>
                <w:szCs w:val="18"/>
              </w:rPr>
              <w:t xml:space="preserve">Is het referentieproject zelfstandig uitgevoerd door </w:t>
            </w:r>
            <w:r w:rsidR="002C38B2">
              <w:rPr>
                <w:rFonts w:eastAsia="Times New Roman" w:cs="Arial"/>
                <w:szCs w:val="18"/>
              </w:rPr>
              <w:t>Gegadigde</w:t>
            </w:r>
            <w:r w:rsidRPr="00EC2531">
              <w:rPr>
                <w:rFonts w:eastAsia="Times New Roman" w:cs="Arial"/>
                <w:szCs w:val="18"/>
              </w:rPr>
              <w:t xml:space="preserve"> of in samenwerking met andere bedrijven (bijvoorbeeld in combinatie of met onderaannemers)?</w:t>
            </w:r>
          </w:p>
          <w:p w14:paraId="38BAD87B" w14:textId="77777777" w:rsidR="002564C6" w:rsidRPr="00EC2531" w:rsidRDefault="002564C6" w:rsidP="002564C6">
            <w:pPr>
              <w:spacing w:line="276" w:lineRule="auto"/>
              <w:rPr>
                <w:rFonts w:eastAsia="Times New Roman" w:cs="Arial"/>
                <w:szCs w:val="18"/>
              </w:rPr>
            </w:pPr>
          </w:p>
          <w:p w14:paraId="730FB4E8" w14:textId="2DE07E29" w:rsidR="002564C6" w:rsidRPr="00EC2531" w:rsidRDefault="002564C6" w:rsidP="002564C6">
            <w:pPr>
              <w:spacing w:line="276" w:lineRule="auto"/>
              <w:rPr>
                <w:rFonts w:eastAsia="Times New Roman" w:cs="Arial"/>
                <w:szCs w:val="18"/>
                <w:highlight w:val="yellow"/>
              </w:rPr>
            </w:pPr>
            <w:r w:rsidRPr="00EC2531">
              <w:rPr>
                <w:rFonts w:eastAsia="Times New Roman" w:cs="Arial"/>
                <w:szCs w:val="18"/>
              </w:rPr>
              <w:t xml:space="preserve">Geef duidelijk aan wat de taken (werkzaamheden) van </w:t>
            </w:r>
            <w:r w:rsidR="002C38B2">
              <w:rPr>
                <w:rFonts w:eastAsia="Times New Roman" w:cs="Arial"/>
                <w:szCs w:val="18"/>
              </w:rPr>
              <w:t>Gegadigde</w:t>
            </w:r>
            <w:r w:rsidRPr="00EC2531">
              <w:rPr>
                <w:rFonts w:eastAsia="Times New Roman" w:cs="Arial"/>
                <w:szCs w:val="18"/>
              </w:rPr>
              <w:t xml:space="preserve"> en de eventueel andere betrokken bedrijven was/is die betrokken waren/zijn bij de uitvoering van het referentieproject.</w:t>
            </w:r>
          </w:p>
        </w:tc>
        <w:tc>
          <w:tcPr>
            <w:tcW w:w="5655" w:type="dxa"/>
            <w:shd w:val="clear" w:color="auto" w:fill="auto"/>
          </w:tcPr>
          <w:p w14:paraId="3C9C1A66" w14:textId="77777777" w:rsidR="002564C6" w:rsidRPr="00EC2531" w:rsidRDefault="002564C6" w:rsidP="002564C6">
            <w:pPr>
              <w:spacing w:line="276" w:lineRule="auto"/>
              <w:jc w:val="both"/>
              <w:rPr>
                <w:rFonts w:eastAsia="Times New Roman" w:cs="Arial"/>
                <w:color w:val="0070C0"/>
                <w:szCs w:val="18"/>
              </w:rPr>
            </w:pPr>
            <w:r w:rsidRPr="00EC2531">
              <w:rPr>
                <w:rFonts w:eastAsia="Times New Roman" w:cs="Arial"/>
                <w:szCs w:val="18"/>
              </w:rPr>
              <w:t>□ zelfstandig uitgevoerd.</w:t>
            </w:r>
          </w:p>
          <w:p w14:paraId="4BAD871B" w14:textId="77777777" w:rsidR="002564C6" w:rsidRPr="00EC2531" w:rsidRDefault="002564C6" w:rsidP="002564C6">
            <w:pPr>
              <w:spacing w:line="276" w:lineRule="auto"/>
              <w:jc w:val="both"/>
              <w:rPr>
                <w:rFonts w:eastAsia="Times New Roman" w:cs="Arial"/>
                <w:color w:val="0070C0"/>
                <w:szCs w:val="18"/>
              </w:rPr>
            </w:pPr>
          </w:p>
          <w:p w14:paraId="5B24FEA8" w14:textId="77777777" w:rsidR="002564C6" w:rsidRPr="00EC2531" w:rsidRDefault="002564C6" w:rsidP="002564C6">
            <w:pPr>
              <w:spacing w:line="276" w:lineRule="auto"/>
              <w:jc w:val="both"/>
              <w:rPr>
                <w:rFonts w:eastAsia="Times New Roman" w:cs="Arial"/>
                <w:szCs w:val="18"/>
                <w:u w:val="single"/>
              </w:rPr>
            </w:pPr>
            <w:r w:rsidRPr="00EC2531">
              <w:rPr>
                <w:rFonts w:eastAsia="Times New Roman" w:cs="Arial"/>
                <w:szCs w:val="18"/>
              </w:rPr>
              <w:t xml:space="preserve">□ in samenwerking met andere bedrijven uitgevoerd, namelijk </w:t>
            </w:r>
            <w:r w:rsidRPr="00EC2531">
              <w:rPr>
                <w:rFonts w:eastAsia="Times New Roman" w:cs="Arial"/>
                <w:i/>
                <w:color w:val="FF0000"/>
                <w:szCs w:val="18"/>
              </w:rPr>
              <w:t xml:space="preserve">[naam en adresgegevens onderneming(en)] </w:t>
            </w:r>
            <w:r w:rsidRPr="00EC2531">
              <w:rPr>
                <w:rFonts w:eastAsia="Times New Roman" w:cs="Arial"/>
                <w:szCs w:val="18"/>
              </w:rPr>
              <w:t xml:space="preserve">waarbij de taken als volgt waren / zijn verdeeld </w:t>
            </w:r>
            <w:r w:rsidRPr="00EC2531">
              <w:rPr>
                <w:rFonts w:eastAsia="Times New Roman" w:cs="Arial"/>
                <w:i/>
                <w:color w:val="FF0000"/>
                <w:szCs w:val="18"/>
              </w:rPr>
              <w:t>[beschrijving]</w:t>
            </w:r>
          </w:p>
        </w:tc>
      </w:tr>
    </w:tbl>
    <w:p w14:paraId="02C966C5" w14:textId="77777777" w:rsidR="00EC2531" w:rsidRPr="00EC2531" w:rsidRDefault="00EC2531" w:rsidP="00EC2531">
      <w:pPr>
        <w:spacing w:line="276" w:lineRule="auto"/>
        <w:jc w:val="both"/>
        <w:rPr>
          <w:rFonts w:eastAsia="Times New Roman" w:cs="Times New Roman"/>
          <w:szCs w:val="18"/>
        </w:rPr>
      </w:pPr>
    </w:p>
    <w:p w14:paraId="037834C3" w14:textId="7D5FDD7D" w:rsidR="00836FD3" w:rsidRDefault="002564C6" w:rsidP="000E4513">
      <w:pPr>
        <w:pStyle w:val="Geenafstand"/>
      </w:pPr>
      <w:r>
        <w:t xml:space="preserve">ad </w:t>
      </w:r>
      <w:r w:rsidR="00D447AB">
        <w:t>ii</w:t>
      </w:r>
      <w:r>
        <w:t xml:space="preserve">. </w:t>
      </w:r>
      <w:r w:rsidRPr="002564C6">
        <w:t xml:space="preserve">onder verschillende types wordt verstaan: Drones met of zonder vaste </w:t>
      </w:r>
      <w:proofErr w:type="spellStart"/>
      <w:r w:rsidRPr="002564C6">
        <w:t>payload</w:t>
      </w:r>
      <w:proofErr w:type="spellEnd"/>
      <w:r w:rsidRPr="002564C6">
        <w:t xml:space="preserve">, of </w:t>
      </w:r>
      <w:proofErr w:type="spellStart"/>
      <w:r w:rsidRPr="002564C6">
        <w:t>fixed</w:t>
      </w:r>
      <w:proofErr w:type="spellEnd"/>
      <w:r w:rsidRPr="002564C6">
        <w:t xml:space="preserve"> </w:t>
      </w:r>
      <w:proofErr w:type="spellStart"/>
      <w:r w:rsidRPr="002564C6">
        <w:t>wing</w:t>
      </w:r>
      <w:proofErr w:type="spellEnd"/>
      <w:r w:rsidRPr="002564C6">
        <w:t xml:space="preserve">, </w:t>
      </w:r>
      <w:proofErr w:type="spellStart"/>
      <w:r w:rsidRPr="002564C6">
        <w:t>multicopter</w:t>
      </w:r>
      <w:proofErr w:type="spellEnd"/>
      <w:r w:rsidRPr="002564C6">
        <w:t xml:space="preserve"> of kabeldrones. Deze lijst is niet limitatief. Indien </w:t>
      </w:r>
      <w:r w:rsidR="002C38B2">
        <w:t>Gegadigde</w:t>
      </w:r>
      <w:r w:rsidRPr="002564C6">
        <w:t xml:space="preserve"> een ander type Drones in onderhoud heeft dat hier niet staat genoemd, dient hij de aard van het type Drone duidelijk te omschrijven.</w:t>
      </w:r>
    </w:p>
    <w:p w14:paraId="358CE23A" w14:textId="5CC5FD90" w:rsidR="00D713B1" w:rsidRDefault="00D713B1">
      <w:pPr>
        <w:spacing w:after="200" w:line="276" w:lineRule="auto"/>
      </w:pPr>
      <w:r>
        <w:br w:type="page"/>
      </w:r>
    </w:p>
    <w:p w14:paraId="40A946CB" w14:textId="216F1269" w:rsidR="00D713B1" w:rsidRDefault="002C38B2" w:rsidP="002C38B2">
      <w:pPr>
        <w:pStyle w:val="Kop3"/>
        <w:keepLines/>
        <w:widowControl/>
        <w:numPr>
          <w:ilvl w:val="2"/>
          <w:numId w:val="0"/>
        </w:numPr>
        <w:spacing w:line="259" w:lineRule="auto"/>
      </w:pPr>
      <w:bookmarkStart w:id="0" w:name="_Toc123639273"/>
      <w:r w:rsidRPr="00C47657">
        <w:lastRenderedPageBreak/>
        <w:t>Selectiecriteri</w:t>
      </w:r>
      <w:r>
        <w:t>um</w:t>
      </w:r>
      <w:r w:rsidRPr="00C47657">
        <w:t xml:space="preserve"> </w:t>
      </w:r>
      <w:r>
        <w:t>1</w:t>
      </w:r>
      <w:r w:rsidRPr="00C47657">
        <w:t xml:space="preserve">: </w:t>
      </w:r>
      <w:r>
        <w:t>perceel B: Ervaring onderhoud drones met gevoelige informatie</w:t>
      </w:r>
      <w:bookmarkEnd w:id="0"/>
    </w:p>
    <w:p w14:paraId="3D2200F7" w14:textId="77777777" w:rsidR="002C38B2" w:rsidRDefault="002C38B2" w:rsidP="000E4513">
      <w:pPr>
        <w:pStyle w:val="Geenafstand"/>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713B1" w:rsidRPr="00AF20A7" w14:paraId="2B8724C4" w14:textId="77777777" w:rsidTr="008D0550">
        <w:trPr>
          <w:trHeight w:val="282"/>
        </w:trPr>
        <w:tc>
          <w:tcPr>
            <w:tcW w:w="9209" w:type="dxa"/>
            <w:shd w:val="clear" w:color="auto" w:fill="00B0F0"/>
          </w:tcPr>
          <w:p w14:paraId="4B021FB4" w14:textId="77777777" w:rsidR="00D713B1" w:rsidRPr="00CE675A" w:rsidRDefault="00D713B1" w:rsidP="008D0550">
            <w:pPr>
              <w:spacing w:line="276" w:lineRule="auto"/>
              <w:jc w:val="both"/>
              <w:rPr>
                <w:rFonts w:ascii="Arial" w:eastAsia="Calibri" w:hAnsi="Arial" w:cs="Times New Roman"/>
                <w:b/>
                <w:bCs/>
                <w:szCs w:val="20"/>
              </w:rPr>
            </w:pPr>
            <w:r w:rsidRPr="00CE675A">
              <w:rPr>
                <w:b/>
                <w:bCs/>
                <w:szCs w:val="18"/>
              </w:rPr>
              <w:t xml:space="preserve">Ervaring </w:t>
            </w:r>
            <w:r>
              <w:rPr>
                <w:b/>
                <w:bCs/>
                <w:szCs w:val="18"/>
              </w:rPr>
              <w:t>Gegadigde</w:t>
            </w:r>
            <w:r w:rsidRPr="00CE675A">
              <w:rPr>
                <w:b/>
                <w:bCs/>
                <w:szCs w:val="18"/>
              </w:rPr>
              <w:t xml:space="preserve"> </w:t>
            </w:r>
            <w:r>
              <w:rPr>
                <w:b/>
                <w:bCs/>
                <w:szCs w:val="18"/>
              </w:rPr>
              <w:t>met het onderhoud van drones in relatie tot informatiebeveiliging</w:t>
            </w:r>
          </w:p>
        </w:tc>
      </w:tr>
      <w:tr w:rsidR="00D713B1" w:rsidRPr="00F72256" w14:paraId="57C76185" w14:textId="77777777" w:rsidTr="008D0550">
        <w:trPr>
          <w:trHeight w:val="3188"/>
        </w:trPr>
        <w:tc>
          <w:tcPr>
            <w:tcW w:w="9209" w:type="dxa"/>
            <w:shd w:val="clear" w:color="auto" w:fill="auto"/>
          </w:tcPr>
          <w:p w14:paraId="2FDD2EA5" w14:textId="77777777" w:rsidR="002C38B2" w:rsidRDefault="002C38B2" w:rsidP="008D0550">
            <w:pPr>
              <w:rPr>
                <w:rFonts w:cs="Arial"/>
                <w:szCs w:val="18"/>
              </w:rPr>
            </w:pPr>
            <w:r w:rsidRPr="002C38B2">
              <w:rPr>
                <w:rFonts w:cs="Arial"/>
                <w:szCs w:val="18"/>
              </w:rPr>
              <w:t>Deelnemers gaan Dronesets bij Opdrachtnemer in onderhoud geven. Een aantal drones van deze Deelnemers kunnen data met ‘gevoelige informatie’ bevatten. Daarin ligt het risico besloten dat die gevoelige informatie in ‘verkeerde handen’ zou kunnen vallen, als de uitvoering van de onderhoudsopdracht niet met de juiste waarborgen is omgeven. Het strekt dan ook tot aanbeveling als een Gegadigde reeds ervaring heeft met vergelijkbare opdrachten. Derhalve wensen de Deelnemers een Opdrachtnemer te selecteren die aantoonbaar ervaring heeft met vergelijkbare opdrachten en zich volledig bewust is van het risico dat met deze dienstverlening gepaard gaat.</w:t>
            </w:r>
          </w:p>
          <w:p w14:paraId="22201CEA" w14:textId="77777777" w:rsidR="002C38B2" w:rsidRPr="002C38B2" w:rsidRDefault="002C38B2" w:rsidP="002C38B2">
            <w:pPr>
              <w:rPr>
                <w:rFonts w:cs="Arial"/>
                <w:szCs w:val="18"/>
              </w:rPr>
            </w:pPr>
            <w:r w:rsidRPr="002C38B2">
              <w:rPr>
                <w:rFonts w:cs="Arial"/>
                <w:szCs w:val="18"/>
              </w:rPr>
              <w:t xml:space="preserve">Benoem de volgende elementen: </w:t>
            </w:r>
          </w:p>
          <w:p w14:paraId="4501FC79" w14:textId="7D8C1A28" w:rsidR="002C38B2" w:rsidRPr="002C38B2" w:rsidRDefault="002C38B2" w:rsidP="002C38B2">
            <w:pPr>
              <w:pStyle w:val="Lijstalinea"/>
              <w:numPr>
                <w:ilvl w:val="0"/>
                <w:numId w:val="12"/>
              </w:numPr>
              <w:rPr>
                <w:rFonts w:cs="Arial"/>
                <w:szCs w:val="18"/>
              </w:rPr>
            </w:pPr>
            <w:r w:rsidRPr="002C38B2">
              <w:rPr>
                <w:rFonts w:cs="Arial"/>
                <w:szCs w:val="18"/>
              </w:rPr>
              <w:t>beschrijf uw ervaring met het onderhoud van drones die gevoelige informatie kunnen bevatten</w:t>
            </w:r>
          </w:p>
          <w:p w14:paraId="783F8206" w14:textId="1198AC8D" w:rsidR="002C38B2" w:rsidRDefault="002C38B2" w:rsidP="002C38B2">
            <w:pPr>
              <w:pStyle w:val="Lijstalinea"/>
              <w:numPr>
                <w:ilvl w:val="0"/>
                <w:numId w:val="12"/>
              </w:numPr>
              <w:rPr>
                <w:rFonts w:cs="Arial"/>
                <w:szCs w:val="18"/>
              </w:rPr>
            </w:pPr>
            <w:r w:rsidRPr="002C38B2">
              <w:rPr>
                <w:rFonts w:cs="Arial"/>
                <w:szCs w:val="18"/>
              </w:rPr>
              <w:t>welke risico’s zijn door Gegadigde in dat kader geïdentificeerd?</w:t>
            </w:r>
          </w:p>
          <w:p w14:paraId="13023C13" w14:textId="57415CFB" w:rsidR="00D713B1" w:rsidRPr="002C38B2" w:rsidRDefault="002C38B2" w:rsidP="002C38B2">
            <w:pPr>
              <w:pStyle w:val="Lijstalinea"/>
              <w:numPr>
                <w:ilvl w:val="0"/>
                <w:numId w:val="12"/>
              </w:numPr>
              <w:rPr>
                <w:rFonts w:cs="Arial"/>
                <w:szCs w:val="18"/>
              </w:rPr>
            </w:pPr>
            <w:r w:rsidRPr="002C38B2">
              <w:rPr>
                <w:rFonts w:cs="Arial"/>
                <w:szCs w:val="18"/>
              </w:rPr>
              <w:t>welke beheersmaatregelen zijn getroffen naar aanleiding van deze ervaringen en geïdentificeerde risico’s die de integriteit van het informatiebeveiligingsproces waarborgen</w:t>
            </w:r>
            <w:r>
              <w:rPr>
                <w:rFonts w:cs="Arial"/>
                <w:szCs w:val="18"/>
              </w:rPr>
              <w:t>?</w:t>
            </w:r>
          </w:p>
        </w:tc>
      </w:tr>
      <w:tr w:rsidR="00BA0FBA" w:rsidRPr="00F72256" w14:paraId="77A887C8" w14:textId="77777777" w:rsidTr="00BA0FBA">
        <w:trPr>
          <w:trHeight w:val="1728"/>
        </w:trPr>
        <w:tc>
          <w:tcPr>
            <w:tcW w:w="9209" w:type="dxa"/>
            <w:shd w:val="clear" w:color="auto" w:fill="auto"/>
          </w:tcPr>
          <w:p w14:paraId="4D1CD6F4" w14:textId="203A1006" w:rsidR="00BA0FBA" w:rsidRDefault="00BA0FBA" w:rsidP="00BA0FBA">
            <w:pPr>
              <w:rPr>
                <w:rFonts w:cs="Arial"/>
                <w:szCs w:val="18"/>
              </w:rPr>
            </w:pPr>
            <w:r>
              <w:rPr>
                <w:rFonts w:cs="Arial"/>
                <w:szCs w:val="18"/>
              </w:rPr>
              <w:t>Beantwoord bovenstaande met aandacht voor de genoemde elementen</w:t>
            </w:r>
            <w:r w:rsidR="002C38B2">
              <w:rPr>
                <w:rFonts w:cs="Arial"/>
                <w:szCs w:val="18"/>
              </w:rPr>
              <w:t>.</w:t>
            </w:r>
          </w:p>
          <w:p w14:paraId="432A96A3" w14:textId="77777777" w:rsidR="00BA0FBA" w:rsidRPr="00CE675A" w:rsidRDefault="00BA0FBA" w:rsidP="00BA0FBA">
            <w:pPr>
              <w:rPr>
                <w:rFonts w:cs="Arial"/>
                <w:szCs w:val="18"/>
              </w:rPr>
            </w:pPr>
          </w:p>
          <w:p w14:paraId="666F1E36" w14:textId="77777777" w:rsidR="00BA0FBA" w:rsidRPr="00CE675A" w:rsidRDefault="00BA0FBA" w:rsidP="00BA0FBA">
            <w:pPr>
              <w:spacing w:line="276" w:lineRule="auto"/>
              <w:rPr>
                <w:b/>
                <w:szCs w:val="18"/>
              </w:rPr>
            </w:pPr>
            <w:r w:rsidRPr="00CE675A">
              <w:rPr>
                <w:b/>
                <w:szCs w:val="18"/>
              </w:rPr>
              <w:t>Vormvereisten:</w:t>
            </w:r>
          </w:p>
          <w:p w14:paraId="73AF93F9" w14:textId="77777777" w:rsidR="002C38B2" w:rsidRPr="002C38B2" w:rsidRDefault="002C38B2" w:rsidP="002C38B2">
            <w:pPr>
              <w:spacing w:line="276" w:lineRule="auto"/>
              <w:rPr>
                <w:szCs w:val="18"/>
              </w:rPr>
            </w:pPr>
            <w:r w:rsidRPr="002C38B2">
              <w:rPr>
                <w:szCs w:val="18"/>
              </w:rPr>
              <w:t xml:space="preserve">Bijlage 4B: Maximaal 1,5 A4 (enkelzijdig), lettertype </w:t>
            </w:r>
            <w:proofErr w:type="spellStart"/>
            <w:r w:rsidRPr="002C38B2">
              <w:rPr>
                <w:szCs w:val="18"/>
              </w:rPr>
              <w:t>Verdana</w:t>
            </w:r>
            <w:proofErr w:type="spellEnd"/>
            <w:r w:rsidRPr="002C38B2">
              <w:rPr>
                <w:szCs w:val="18"/>
              </w:rPr>
              <w:t xml:space="preserve"> 9 </w:t>
            </w:r>
            <w:proofErr w:type="spellStart"/>
            <w:r w:rsidRPr="002C38B2">
              <w:rPr>
                <w:szCs w:val="18"/>
              </w:rPr>
              <w:t>pt</w:t>
            </w:r>
            <w:proofErr w:type="spellEnd"/>
            <w:r w:rsidRPr="002C38B2">
              <w:rPr>
                <w:szCs w:val="18"/>
              </w:rPr>
              <w:t xml:space="preserve"> of vergelijkbaar, maximaal aantal pagina’s is inclusief eventuele Bijlagen. </w:t>
            </w:r>
          </w:p>
          <w:p w14:paraId="6B14796D" w14:textId="31CCBCD5" w:rsidR="00BA0FBA" w:rsidRPr="00CE675A" w:rsidRDefault="002C38B2" w:rsidP="002C38B2">
            <w:pPr>
              <w:spacing w:line="276" w:lineRule="auto"/>
              <w:rPr>
                <w:szCs w:val="18"/>
              </w:rPr>
            </w:pPr>
            <w:r w:rsidRPr="002C38B2">
              <w:rPr>
                <w:szCs w:val="18"/>
              </w:rPr>
              <w:t>Alle pagina’s boven het maximum worden niet meegenomen in de beoordeling</w:t>
            </w:r>
            <w:r w:rsidR="00BA0FBA" w:rsidRPr="00CE675A">
              <w:rPr>
                <w:szCs w:val="18"/>
              </w:rPr>
              <w:t xml:space="preserve"> </w:t>
            </w:r>
          </w:p>
          <w:p w14:paraId="0514525E" w14:textId="77777777" w:rsidR="00BA0FBA" w:rsidRDefault="00BA0FBA" w:rsidP="008D0550">
            <w:pPr>
              <w:rPr>
                <w:rFonts w:cs="Arial"/>
                <w:szCs w:val="18"/>
              </w:rPr>
            </w:pPr>
          </w:p>
        </w:tc>
      </w:tr>
    </w:tbl>
    <w:p w14:paraId="16F50323" w14:textId="77777777" w:rsidR="00D713B1" w:rsidRDefault="00D713B1" w:rsidP="00D713B1">
      <w:pPr>
        <w:spacing w:line="276" w:lineRule="auto"/>
      </w:pPr>
    </w:p>
    <w:p w14:paraId="508604B2" w14:textId="77777777" w:rsidR="00D713B1" w:rsidRPr="00C47657" w:rsidRDefault="00D713B1" w:rsidP="002C38B2">
      <w:pPr>
        <w:pStyle w:val="Kop3"/>
        <w:keepLines/>
        <w:widowControl/>
        <w:numPr>
          <w:ilvl w:val="2"/>
          <w:numId w:val="0"/>
        </w:numPr>
        <w:spacing w:line="259" w:lineRule="auto"/>
      </w:pPr>
      <w:bookmarkStart w:id="1" w:name="_Toc121320580"/>
      <w:r w:rsidRPr="00C47657">
        <w:t>Selectiecriteri</w:t>
      </w:r>
      <w:r>
        <w:t>um</w:t>
      </w:r>
      <w:r w:rsidRPr="00C47657">
        <w:t xml:space="preserve"> </w:t>
      </w:r>
      <w:r>
        <w:t>2</w:t>
      </w:r>
      <w:r w:rsidRPr="00C47657">
        <w:t xml:space="preserve">: perceel </w:t>
      </w:r>
      <w:r>
        <w:t>B</w:t>
      </w:r>
      <w:r w:rsidRPr="00C47657">
        <w:t>: ISO 9001-certificaat</w:t>
      </w:r>
      <w:bookmarkEnd w:id="1"/>
    </w:p>
    <w:p w14:paraId="406EF63C" w14:textId="77777777" w:rsidR="00D713B1" w:rsidRDefault="00D713B1" w:rsidP="00D713B1">
      <w:pPr>
        <w:spacing w:line="276" w:lineRule="auto"/>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39"/>
      </w:tblGrid>
      <w:tr w:rsidR="00D713B1" w:rsidRPr="00AF20A7" w14:paraId="14620C91" w14:textId="77777777" w:rsidTr="008D0550">
        <w:trPr>
          <w:trHeight w:val="282"/>
        </w:trPr>
        <w:tc>
          <w:tcPr>
            <w:tcW w:w="5807" w:type="dxa"/>
            <w:shd w:val="clear" w:color="auto" w:fill="00B0F0"/>
          </w:tcPr>
          <w:p w14:paraId="7BE91FE7" w14:textId="77777777" w:rsidR="00D713B1" w:rsidRPr="00CE675A" w:rsidRDefault="00D713B1" w:rsidP="008D0550">
            <w:pPr>
              <w:spacing w:line="276" w:lineRule="auto"/>
              <w:jc w:val="both"/>
              <w:rPr>
                <w:rFonts w:ascii="Arial" w:eastAsia="Calibri" w:hAnsi="Arial" w:cs="Times New Roman"/>
                <w:b/>
                <w:szCs w:val="20"/>
              </w:rPr>
            </w:pPr>
            <w:r w:rsidRPr="00CE675A">
              <w:rPr>
                <w:rFonts w:eastAsia="Calibri" w:cs="Times New Roman"/>
                <w:b/>
                <w:szCs w:val="20"/>
              </w:rPr>
              <w:t>ISO 9001 of vergelijkbaar</w:t>
            </w:r>
          </w:p>
        </w:tc>
        <w:tc>
          <w:tcPr>
            <w:tcW w:w="3539" w:type="dxa"/>
            <w:shd w:val="clear" w:color="auto" w:fill="00B0F0"/>
          </w:tcPr>
          <w:p w14:paraId="3979E564" w14:textId="3E035438" w:rsidR="00D713B1" w:rsidRPr="00CE675A" w:rsidRDefault="00DC77C1" w:rsidP="008D0550">
            <w:pPr>
              <w:spacing w:line="276" w:lineRule="auto"/>
              <w:jc w:val="both"/>
              <w:rPr>
                <w:szCs w:val="18"/>
              </w:rPr>
            </w:pPr>
            <w:r w:rsidRPr="00DC77C1">
              <w:rPr>
                <w:szCs w:val="18"/>
              </w:rPr>
              <w:t>Doorhalen wat niet van toepassing is</w:t>
            </w:r>
          </w:p>
        </w:tc>
      </w:tr>
      <w:tr w:rsidR="00D713B1" w:rsidRPr="00F72256" w14:paraId="6A65B690" w14:textId="77777777" w:rsidTr="008D0550">
        <w:trPr>
          <w:trHeight w:val="579"/>
        </w:trPr>
        <w:tc>
          <w:tcPr>
            <w:tcW w:w="5807" w:type="dxa"/>
            <w:shd w:val="clear" w:color="auto" w:fill="auto"/>
          </w:tcPr>
          <w:p w14:paraId="1088C4FC" w14:textId="5F2AA982" w:rsidR="00D713B1" w:rsidRPr="00CE675A" w:rsidRDefault="00D713B1" w:rsidP="008D0550">
            <w:pPr>
              <w:rPr>
                <w:rFonts w:cs="Arial"/>
                <w:szCs w:val="18"/>
              </w:rPr>
            </w:pPr>
            <w:r w:rsidRPr="00CE675A">
              <w:rPr>
                <w:rFonts w:cs="Arial"/>
                <w:szCs w:val="18"/>
              </w:rPr>
              <w:t>De Gegadigde beschikt op het moment van het indienen van haar Verzoek tot deelneming over een geldig ISO 9001</w:t>
            </w:r>
            <w:r w:rsidR="00DC77C1">
              <w:rPr>
                <w:rFonts w:cs="Arial"/>
                <w:szCs w:val="18"/>
              </w:rPr>
              <w:t>-</w:t>
            </w:r>
            <w:r w:rsidRPr="00CE675A">
              <w:rPr>
                <w:rFonts w:cs="Arial"/>
                <w:szCs w:val="18"/>
              </w:rPr>
              <w:t>certificaat.</w:t>
            </w:r>
          </w:p>
          <w:p w14:paraId="69F9B4C3" w14:textId="77777777" w:rsidR="00D713B1" w:rsidRPr="00CE675A" w:rsidRDefault="00D713B1" w:rsidP="008D0550">
            <w:pPr>
              <w:rPr>
                <w:rFonts w:cs="Arial"/>
                <w:szCs w:val="18"/>
              </w:rPr>
            </w:pPr>
            <w:r w:rsidRPr="00CE675A">
              <w:rPr>
                <w:rFonts w:cs="Arial"/>
                <w:szCs w:val="18"/>
              </w:rPr>
              <w:t>Een kopie van het certificaat wordt bij het Verzoek tot deelneming gevoegd.</w:t>
            </w:r>
          </w:p>
        </w:tc>
        <w:tc>
          <w:tcPr>
            <w:tcW w:w="3539" w:type="dxa"/>
          </w:tcPr>
          <w:p w14:paraId="2B98860A" w14:textId="081F0795" w:rsidR="00D713B1" w:rsidRPr="00CE675A" w:rsidRDefault="002C38B2" w:rsidP="008D0550">
            <w:pPr>
              <w:rPr>
                <w:rFonts w:cs="Arial"/>
                <w:color w:val="000000"/>
                <w:spacing w:val="5"/>
                <w:szCs w:val="18"/>
              </w:rPr>
            </w:pPr>
            <w:r>
              <w:rPr>
                <w:rFonts w:cs="Arial"/>
                <w:bCs/>
                <w:color w:val="000000"/>
                <w:spacing w:val="5"/>
                <w:szCs w:val="18"/>
              </w:rPr>
              <w:t>7</w:t>
            </w:r>
            <w:r w:rsidR="00D713B1" w:rsidRPr="00CE675A">
              <w:rPr>
                <w:rFonts w:cs="Arial"/>
                <w:bCs/>
                <w:color w:val="000000"/>
                <w:spacing w:val="5"/>
                <w:szCs w:val="18"/>
              </w:rPr>
              <w:t xml:space="preserve"> punten: </w:t>
            </w:r>
            <w:r w:rsidR="00D713B1" w:rsidRPr="00CE675A">
              <w:rPr>
                <w:rFonts w:cs="Arial"/>
                <w:color w:val="000000"/>
                <w:spacing w:val="5"/>
                <w:szCs w:val="18"/>
              </w:rPr>
              <w:t xml:space="preserve">beschikt </w:t>
            </w:r>
            <w:r w:rsidR="00D713B1" w:rsidRPr="00CE675A">
              <w:rPr>
                <w:rFonts w:cs="Arial"/>
                <w:b/>
                <w:bCs/>
                <w:color w:val="000000"/>
                <w:spacing w:val="5"/>
                <w:szCs w:val="18"/>
                <w:u w:val="single"/>
              </w:rPr>
              <w:t>wel</w:t>
            </w:r>
            <w:r w:rsidR="00D713B1" w:rsidRPr="00CE675A">
              <w:rPr>
                <w:rFonts w:cs="Arial"/>
                <w:color w:val="000000"/>
                <w:spacing w:val="5"/>
                <w:szCs w:val="18"/>
              </w:rPr>
              <w:t xml:space="preserve"> over het ISO 9001-certificaat</w:t>
            </w:r>
          </w:p>
          <w:p w14:paraId="155B0860" w14:textId="77777777" w:rsidR="00D713B1" w:rsidRPr="00CE675A" w:rsidRDefault="00D713B1" w:rsidP="008D0550">
            <w:pPr>
              <w:rPr>
                <w:rFonts w:cs="Arial"/>
                <w:color w:val="000000"/>
                <w:spacing w:val="5"/>
                <w:szCs w:val="18"/>
              </w:rPr>
            </w:pPr>
            <w:r w:rsidRPr="00CE675A">
              <w:rPr>
                <w:rFonts w:cs="Arial"/>
                <w:bCs/>
                <w:color w:val="000000"/>
                <w:spacing w:val="5"/>
                <w:szCs w:val="18"/>
              </w:rPr>
              <w:t xml:space="preserve">0 punten:  </w:t>
            </w:r>
            <w:r w:rsidRPr="00CE675A">
              <w:rPr>
                <w:rFonts w:cs="Arial"/>
                <w:color w:val="000000"/>
                <w:spacing w:val="5"/>
                <w:szCs w:val="18"/>
              </w:rPr>
              <w:t xml:space="preserve">beschikt </w:t>
            </w:r>
            <w:r w:rsidRPr="00CE675A">
              <w:rPr>
                <w:rFonts w:cs="Arial"/>
                <w:b/>
                <w:bCs/>
                <w:color w:val="000000"/>
                <w:spacing w:val="5"/>
                <w:szCs w:val="18"/>
                <w:u w:val="single"/>
              </w:rPr>
              <w:t>niet</w:t>
            </w:r>
            <w:r w:rsidRPr="00CE675A">
              <w:rPr>
                <w:rFonts w:cs="Arial"/>
                <w:color w:val="000000"/>
                <w:spacing w:val="5"/>
                <w:szCs w:val="18"/>
              </w:rPr>
              <w:t xml:space="preserve"> over het ISO 9001-certificaat.</w:t>
            </w:r>
          </w:p>
          <w:p w14:paraId="605CFD13" w14:textId="77777777" w:rsidR="00D713B1" w:rsidRPr="00CE675A" w:rsidRDefault="00D713B1" w:rsidP="008D0550">
            <w:pPr>
              <w:rPr>
                <w:rFonts w:cs="Arial"/>
                <w:szCs w:val="18"/>
              </w:rPr>
            </w:pPr>
          </w:p>
        </w:tc>
      </w:tr>
    </w:tbl>
    <w:p w14:paraId="5B19AB65" w14:textId="77777777" w:rsidR="00D713B1" w:rsidRDefault="00D713B1" w:rsidP="00D713B1">
      <w:pPr>
        <w:spacing w:line="276" w:lineRule="auto"/>
      </w:pPr>
    </w:p>
    <w:p w14:paraId="53F25369" w14:textId="77777777" w:rsidR="00D713B1" w:rsidRPr="00C47657" w:rsidRDefault="00D713B1" w:rsidP="002C38B2">
      <w:pPr>
        <w:pStyle w:val="Kop3"/>
        <w:keepLines/>
        <w:widowControl/>
        <w:numPr>
          <w:ilvl w:val="2"/>
          <w:numId w:val="0"/>
        </w:numPr>
        <w:spacing w:line="259" w:lineRule="auto"/>
      </w:pPr>
      <w:bookmarkStart w:id="2" w:name="_Toc121320581"/>
      <w:r w:rsidRPr="00C47657">
        <w:t>Selectiecriteri</w:t>
      </w:r>
      <w:r>
        <w:t>um</w:t>
      </w:r>
      <w:r w:rsidRPr="00C47657">
        <w:t xml:space="preserve"> </w:t>
      </w:r>
      <w:r>
        <w:t>3</w:t>
      </w:r>
      <w:r w:rsidRPr="00C47657">
        <w:t xml:space="preserve">: perceel </w:t>
      </w:r>
      <w:r>
        <w:t>B</w:t>
      </w:r>
      <w:r w:rsidRPr="00C47657">
        <w:t xml:space="preserve">: ISO </w:t>
      </w:r>
      <w:r>
        <w:t>27</w:t>
      </w:r>
      <w:r w:rsidRPr="00C47657">
        <w:t>001-certificaat</w:t>
      </w:r>
      <w:bookmarkEnd w:id="2"/>
    </w:p>
    <w:p w14:paraId="1276CD65" w14:textId="77777777" w:rsidR="00D713B1" w:rsidRDefault="00D713B1" w:rsidP="00D713B1">
      <w:pPr>
        <w:spacing w:line="276" w:lineRule="auto"/>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39"/>
      </w:tblGrid>
      <w:tr w:rsidR="00D713B1" w:rsidRPr="00AF20A7" w14:paraId="5C2068ED" w14:textId="77777777" w:rsidTr="008D0550">
        <w:trPr>
          <w:trHeight w:val="282"/>
        </w:trPr>
        <w:tc>
          <w:tcPr>
            <w:tcW w:w="5807" w:type="dxa"/>
            <w:shd w:val="clear" w:color="auto" w:fill="00B0F0"/>
          </w:tcPr>
          <w:p w14:paraId="72B264E5" w14:textId="77777777" w:rsidR="00D713B1" w:rsidRPr="00CE675A" w:rsidRDefault="00D713B1" w:rsidP="008D0550">
            <w:pPr>
              <w:spacing w:line="276" w:lineRule="auto"/>
              <w:jc w:val="both"/>
              <w:rPr>
                <w:rFonts w:ascii="Arial" w:eastAsia="Calibri" w:hAnsi="Arial" w:cs="Times New Roman"/>
                <w:b/>
                <w:szCs w:val="20"/>
              </w:rPr>
            </w:pPr>
            <w:r w:rsidRPr="00CE675A">
              <w:rPr>
                <w:rFonts w:eastAsia="Calibri" w:cs="Times New Roman"/>
                <w:b/>
                <w:szCs w:val="20"/>
              </w:rPr>
              <w:t>ISO 27001 of vergelijkbaar</w:t>
            </w:r>
          </w:p>
        </w:tc>
        <w:tc>
          <w:tcPr>
            <w:tcW w:w="3539" w:type="dxa"/>
            <w:shd w:val="clear" w:color="auto" w:fill="00B0F0"/>
          </w:tcPr>
          <w:p w14:paraId="40D590CA" w14:textId="28383AFA" w:rsidR="00D713B1" w:rsidRPr="00CE675A" w:rsidRDefault="00DC77C1" w:rsidP="008D0550">
            <w:pPr>
              <w:spacing w:line="276" w:lineRule="auto"/>
              <w:jc w:val="both"/>
              <w:rPr>
                <w:szCs w:val="18"/>
              </w:rPr>
            </w:pPr>
            <w:r w:rsidRPr="00DC77C1">
              <w:rPr>
                <w:szCs w:val="18"/>
              </w:rPr>
              <w:t>Doorhalen wat niet van toepassing is</w:t>
            </w:r>
          </w:p>
        </w:tc>
      </w:tr>
      <w:tr w:rsidR="00D713B1" w:rsidRPr="00F72256" w14:paraId="572A27D6" w14:textId="77777777" w:rsidTr="008D0550">
        <w:trPr>
          <w:trHeight w:val="579"/>
        </w:trPr>
        <w:tc>
          <w:tcPr>
            <w:tcW w:w="5807" w:type="dxa"/>
            <w:shd w:val="clear" w:color="auto" w:fill="auto"/>
          </w:tcPr>
          <w:p w14:paraId="62663A3E" w14:textId="3A3746C7" w:rsidR="00D713B1" w:rsidRPr="00CE675A" w:rsidRDefault="00D713B1" w:rsidP="008D0550">
            <w:pPr>
              <w:rPr>
                <w:rFonts w:cs="Arial"/>
                <w:szCs w:val="18"/>
              </w:rPr>
            </w:pPr>
            <w:r w:rsidRPr="00CE675A">
              <w:rPr>
                <w:rFonts w:cs="Arial"/>
                <w:szCs w:val="18"/>
              </w:rPr>
              <w:t>De Gegadigde beschikt op het moment van het indienen van haar Verzoek tot deelneming over een geldig ISO 27001</w:t>
            </w:r>
            <w:r w:rsidR="00DC77C1">
              <w:rPr>
                <w:rFonts w:cs="Arial"/>
                <w:szCs w:val="18"/>
              </w:rPr>
              <w:t>-</w:t>
            </w:r>
            <w:r w:rsidRPr="00CE675A">
              <w:rPr>
                <w:rFonts w:cs="Arial"/>
                <w:szCs w:val="18"/>
              </w:rPr>
              <w:t>certificaat.</w:t>
            </w:r>
          </w:p>
          <w:p w14:paraId="06D536D1" w14:textId="77777777" w:rsidR="00D713B1" w:rsidRPr="00CE675A" w:rsidRDefault="00D713B1" w:rsidP="008D0550">
            <w:pPr>
              <w:rPr>
                <w:rFonts w:cs="Arial"/>
                <w:szCs w:val="18"/>
              </w:rPr>
            </w:pPr>
            <w:r w:rsidRPr="00CE675A">
              <w:rPr>
                <w:rFonts w:cs="Arial"/>
                <w:szCs w:val="18"/>
              </w:rPr>
              <w:t>Een kopie van het certificaat wordt bij het Verzoek tot deelneming gevoegd.</w:t>
            </w:r>
          </w:p>
        </w:tc>
        <w:tc>
          <w:tcPr>
            <w:tcW w:w="3539" w:type="dxa"/>
          </w:tcPr>
          <w:p w14:paraId="3CA49EAE" w14:textId="429B2C57" w:rsidR="00D713B1" w:rsidRPr="00CE675A" w:rsidRDefault="002C38B2" w:rsidP="008D0550">
            <w:pPr>
              <w:rPr>
                <w:rFonts w:cs="Arial"/>
                <w:color w:val="000000"/>
                <w:spacing w:val="5"/>
                <w:szCs w:val="18"/>
              </w:rPr>
            </w:pPr>
            <w:r>
              <w:rPr>
                <w:rFonts w:cs="Arial"/>
                <w:bCs/>
                <w:color w:val="000000"/>
                <w:spacing w:val="5"/>
                <w:szCs w:val="18"/>
              </w:rPr>
              <w:t>7</w:t>
            </w:r>
            <w:r w:rsidR="00D713B1" w:rsidRPr="00CE675A">
              <w:rPr>
                <w:rFonts w:cs="Arial"/>
                <w:bCs/>
                <w:color w:val="000000"/>
                <w:spacing w:val="5"/>
                <w:szCs w:val="18"/>
              </w:rPr>
              <w:t xml:space="preserve"> punten: </w:t>
            </w:r>
            <w:r w:rsidR="00D713B1" w:rsidRPr="00CE675A">
              <w:rPr>
                <w:rFonts w:cs="Arial"/>
                <w:color w:val="000000"/>
                <w:spacing w:val="5"/>
                <w:szCs w:val="18"/>
              </w:rPr>
              <w:t xml:space="preserve">beschikt </w:t>
            </w:r>
            <w:r w:rsidR="00D713B1" w:rsidRPr="00CE675A">
              <w:rPr>
                <w:rFonts w:cs="Arial"/>
                <w:b/>
                <w:bCs/>
                <w:color w:val="000000"/>
                <w:spacing w:val="5"/>
                <w:szCs w:val="18"/>
                <w:u w:val="single"/>
              </w:rPr>
              <w:t>wel</w:t>
            </w:r>
            <w:r w:rsidR="00D713B1" w:rsidRPr="00CE675A">
              <w:rPr>
                <w:rFonts w:cs="Arial"/>
                <w:color w:val="000000"/>
                <w:spacing w:val="5"/>
                <w:szCs w:val="18"/>
              </w:rPr>
              <w:t xml:space="preserve"> over het ISO </w:t>
            </w:r>
            <w:r w:rsidR="00D713B1">
              <w:rPr>
                <w:rFonts w:cs="Arial"/>
                <w:color w:val="000000"/>
                <w:spacing w:val="5"/>
                <w:szCs w:val="18"/>
              </w:rPr>
              <w:t>2700</w:t>
            </w:r>
            <w:r w:rsidR="00D713B1" w:rsidRPr="00CE675A">
              <w:rPr>
                <w:rFonts w:cs="Arial"/>
                <w:color w:val="000000"/>
                <w:spacing w:val="5"/>
                <w:szCs w:val="18"/>
              </w:rPr>
              <w:t>1-certificaat</w:t>
            </w:r>
          </w:p>
          <w:p w14:paraId="1268603E" w14:textId="5600E6B6" w:rsidR="00D713B1" w:rsidRPr="00CE675A" w:rsidRDefault="00D713B1" w:rsidP="008D0550">
            <w:pPr>
              <w:rPr>
                <w:rFonts w:cs="Arial"/>
                <w:color w:val="000000"/>
                <w:spacing w:val="5"/>
                <w:szCs w:val="18"/>
              </w:rPr>
            </w:pPr>
            <w:r w:rsidRPr="00CE675A">
              <w:rPr>
                <w:rFonts w:cs="Arial"/>
                <w:bCs/>
                <w:color w:val="000000"/>
                <w:spacing w:val="5"/>
                <w:szCs w:val="18"/>
              </w:rPr>
              <w:t xml:space="preserve">0 punten: </w:t>
            </w:r>
            <w:r w:rsidRPr="00CE675A">
              <w:rPr>
                <w:rFonts w:cs="Arial"/>
                <w:color w:val="000000"/>
                <w:spacing w:val="5"/>
                <w:szCs w:val="18"/>
              </w:rPr>
              <w:t xml:space="preserve">beschikt </w:t>
            </w:r>
            <w:r w:rsidRPr="00CE675A">
              <w:rPr>
                <w:rFonts w:cs="Arial"/>
                <w:b/>
                <w:bCs/>
                <w:color w:val="000000"/>
                <w:spacing w:val="5"/>
                <w:szCs w:val="18"/>
                <w:u w:val="single"/>
              </w:rPr>
              <w:t>niet</w:t>
            </w:r>
            <w:r w:rsidRPr="00CE675A">
              <w:rPr>
                <w:rFonts w:cs="Arial"/>
                <w:color w:val="000000"/>
                <w:spacing w:val="5"/>
                <w:szCs w:val="18"/>
              </w:rPr>
              <w:t xml:space="preserve"> over het ISO </w:t>
            </w:r>
            <w:r>
              <w:rPr>
                <w:rFonts w:cs="Arial"/>
                <w:color w:val="000000"/>
                <w:spacing w:val="5"/>
                <w:szCs w:val="18"/>
              </w:rPr>
              <w:t>27</w:t>
            </w:r>
            <w:r w:rsidRPr="00CE675A">
              <w:rPr>
                <w:rFonts w:cs="Arial"/>
                <w:color w:val="000000"/>
                <w:spacing w:val="5"/>
                <w:szCs w:val="18"/>
              </w:rPr>
              <w:t>001-certificaat.</w:t>
            </w:r>
          </w:p>
          <w:p w14:paraId="4940D4A2" w14:textId="77777777" w:rsidR="00D713B1" w:rsidRPr="00CE675A" w:rsidRDefault="00D713B1" w:rsidP="008D0550">
            <w:pPr>
              <w:rPr>
                <w:rFonts w:cs="Arial"/>
                <w:szCs w:val="18"/>
              </w:rPr>
            </w:pPr>
          </w:p>
        </w:tc>
      </w:tr>
    </w:tbl>
    <w:p w14:paraId="0747268B" w14:textId="77777777" w:rsidR="00D713B1" w:rsidRDefault="00D713B1" w:rsidP="00D713B1">
      <w:pPr>
        <w:spacing w:line="276" w:lineRule="auto"/>
      </w:pPr>
    </w:p>
    <w:p w14:paraId="19FFDB18" w14:textId="77777777" w:rsidR="002C38B2" w:rsidRPr="00C47657" w:rsidRDefault="002C38B2" w:rsidP="002C38B2">
      <w:pPr>
        <w:pStyle w:val="Kop3"/>
      </w:pPr>
      <w:bookmarkStart w:id="3" w:name="_Toc123639276"/>
      <w:r w:rsidRPr="00C47657">
        <w:t>Selectiecriteri</w:t>
      </w:r>
      <w:r>
        <w:t>um</w:t>
      </w:r>
      <w:r w:rsidRPr="00C47657">
        <w:t xml:space="preserve"> </w:t>
      </w:r>
      <w:r>
        <w:t>4</w:t>
      </w:r>
      <w:r w:rsidRPr="00C47657">
        <w:t xml:space="preserve">: perceel </w:t>
      </w:r>
      <w:r>
        <w:t>B</w:t>
      </w:r>
      <w:r w:rsidRPr="00C47657">
        <w:t xml:space="preserve">: ISO </w:t>
      </w:r>
      <w:r>
        <w:t>27</w:t>
      </w:r>
      <w:r w:rsidRPr="00C47657">
        <w:t>00</w:t>
      </w:r>
      <w:r>
        <w:t>2</w:t>
      </w:r>
      <w:r w:rsidRPr="00C47657">
        <w:t>-certificaat</w:t>
      </w:r>
      <w:bookmarkEnd w:id="3"/>
    </w:p>
    <w:p w14:paraId="0784D73A" w14:textId="77777777" w:rsidR="002C38B2" w:rsidRDefault="002C38B2" w:rsidP="002C38B2">
      <w:pPr>
        <w:spacing w:line="276" w:lineRule="auto"/>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39"/>
      </w:tblGrid>
      <w:tr w:rsidR="002C38B2" w:rsidRPr="00AF20A7" w14:paraId="1A6DF8D5" w14:textId="77777777" w:rsidTr="00687E19">
        <w:trPr>
          <w:trHeight w:val="282"/>
        </w:trPr>
        <w:tc>
          <w:tcPr>
            <w:tcW w:w="5807" w:type="dxa"/>
            <w:shd w:val="clear" w:color="auto" w:fill="00B0F0"/>
          </w:tcPr>
          <w:p w14:paraId="0E4185B2" w14:textId="77777777" w:rsidR="002C38B2" w:rsidRPr="00CE675A" w:rsidRDefault="002C38B2" w:rsidP="00687E19">
            <w:pPr>
              <w:spacing w:line="276" w:lineRule="auto"/>
              <w:jc w:val="both"/>
              <w:rPr>
                <w:rFonts w:ascii="Arial" w:eastAsia="Calibri" w:hAnsi="Arial" w:cs="Times New Roman"/>
                <w:b/>
                <w:szCs w:val="20"/>
              </w:rPr>
            </w:pPr>
            <w:r w:rsidRPr="00CE675A">
              <w:rPr>
                <w:rFonts w:eastAsia="Calibri" w:cs="Times New Roman"/>
                <w:b/>
                <w:szCs w:val="20"/>
              </w:rPr>
              <w:t>ISO 2700</w:t>
            </w:r>
            <w:r>
              <w:rPr>
                <w:rFonts w:eastAsia="Calibri" w:cs="Times New Roman"/>
                <w:b/>
                <w:szCs w:val="20"/>
              </w:rPr>
              <w:t>2</w:t>
            </w:r>
            <w:r w:rsidRPr="00CE675A">
              <w:rPr>
                <w:rFonts w:eastAsia="Calibri" w:cs="Times New Roman"/>
                <w:b/>
                <w:szCs w:val="20"/>
              </w:rPr>
              <w:t xml:space="preserve"> </w:t>
            </w:r>
            <w:r>
              <w:rPr>
                <w:rFonts w:eastAsia="Calibri" w:cs="Times New Roman"/>
                <w:b/>
                <w:szCs w:val="20"/>
              </w:rPr>
              <w:t>of vergelijkbaar</w:t>
            </w:r>
          </w:p>
        </w:tc>
        <w:tc>
          <w:tcPr>
            <w:tcW w:w="3539" w:type="dxa"/>
            <w:shd w:val="clear" w:color="auto" w:fill="00B0F0"/>
          </w:tcPr>
          <w:p w14:paraId="02B2A4EE" w14:textId="06AD54CF" w:rsidR="002C38B2" w:rsidRPr="00CE675A" w:rsidRDefault="00DC77C1" w:rsidP="00687E19">
            <w:pPr>
              <w:spacing w:line="276" w:lineRule="auto"/>
              <w:jc w:val="both"/>
              <w:rPr>
                <w:szCs w:val="18"/>
              </w:rPr>
            </w:pPr>
            <w:r w:rsidRPr="00DC77C1">
              <w:rPr>
                <w:szCs w:val="18"/>
              </w:rPr>
              <w:t>Doorhalen wat niet van toepassing is</w:t>
            </w:r>
          </w:p>
        </w:tc>
      </w:tr>
      <w:tr w:rsidR="002C38B2" w:rsidRPr="00F72256" w14:paraId="3529FD2D" w14:textId="77777777" w:rsidTr="00687E19">
        <w:trPr>
          <w:trHeight w:val="579"/>
        </w:trPr>
        <w:tc>
          <w:tcPr>
            <w:tcW w:w="5807" w:type="dxa"/>
            <w:shd w:val="clear" w:color="auto" w:fill="auto"/>
          </w:tcPr>
          <w:p w14:paraId="07EFC9F8" w14:textId="0B28F34E" w:rsidR="002C38B2" w:rsidRPr="00CE675A" w:rsidRDefault="002C38B2" w:rsidP="00687E19">
            <w:pPr>
              <w:rPr>
                <w:rFonts w:cs="Arial"/>
                <w:szCs w:val="18"/>
              </w:rPr>
            </w:pPr>
            <w:r w:rsidRPr="00CE675A">
              <w:rPr>
                <w:rFonts w:cs="Arial"/>
                <w:szCs w:val="18"/>
              </w:rPr>
              <w:t>De Gegadigde beschikt op het moment van het indienen van haar Verzoek tot deelneming over een geldig ISO 2700</w:t>
            </w:r>
            <w:r>
              <w:rPr>
                <w:rFonts w:cs="Arial"/>
                <w:szCs w:val="18"/>
              </w:rPr>
              <w:t>2</w:t>
            </w:r>
            <w:r w:rsidR="00DC77C1">
              <w:rPr>
                <w:rFonts w:cs="Arial"/>
                <w:szCs w:val="18"/>
              </w:rPr>
              <w:t>-</w:t>
            </w:r>
            <w:r w:rsidRPr="00CE675A">
              <w:rPr>
                <w:rFonts w:cs="Arial"/>
                <w:szCs w:val="18"/>
              </w:rPr>
              <w:t>certificaat.</w:t>
            </w:r>
          </w:p>
          <w:p w14:paraId="1523D742" w14:textId="77777777" w:rsidR="002C38B2" w:rsidRPr="00CE675A" w:rsidRDefault="002C38B2" w:rsidP="00687E19">
            <w:pPr>
              <w:rPr>
                <w:rFonts w:cs="Arial"/>
                <w:szCs w:val="18"/>
              </w:rPr>
            </w:pPr>
            <w:r w:rsidRPr="00CE675A">
              <w:rPr>
                <w:rFonts w:cs="Arial"/>
                <w:szCs w:val="18"/>
              </w:rPr>
              <w:t>Een kopie van het certificaat wordt bij het Verzoek tot deelneming gevoegd.</w:t>
            </w:r>
          </w:p>
        </w:tc>
        <w:tc>
          <w:tcPr>
            <w:tcW w:w="3539" w:type="dxa"/>
          </w:tcPr>
          <w:p w14:paraId="1B05C03E" w14:textId="77777777" w:rsidR="002C38B2" w:rsidRPr="00CE675A" w:rsidRDefault="002C38B2" w:rsidP="00687E19">
            <w:pPr>
              <w:rPr>
                <w:rFonts w:cs="Arial"/>
                <w:color w:val="000000"/>
                <w:spacing w:val="5"/>
                <w:szCs w:val="18"/>
              </w:rPr>
            </w:pPr>
            <w:r>
              <w:rPr>
                <w:rFonts w:cs="Arial"/>
                <w:bCs/>
                <w:color w:val="000000"/>
                <w:spacing w:val="5"/>
                <w:szCs w:val="18"/>
              </w:rPr>
              <w:t>6</w:t>
            </w:r>
            <w:r w:rsidRPr="00CE675A">
              <w:rPr>
                <w:rFonts w:cs="Arial"/>
                <w:bCs/>
                <w:color w:val="000000"/>
                <w:spacing w:val="5"/>
                <w:szCs w:val="18"/>
              </w:rPr>
              <w:t xml:space="preserve"> punten: </w:t>
            </w:r>
            <w:r w:rsidRPr="00CE675A">
              <w:rPr>
                <w:rFonts w:cs="Arial"/>
                <w:color w:val="000000"/>
                <w:spacing w:val="5"/>
                <w:szCs w:val="18"/>
              </w:rPr>
              <w:t xml:space="preserve">beschikt </w:t>
            </w:r>
            <w:r w:rsidRPr="00CE675A">
              <w:rPr>
                <w:rFonts w:cs="Arial"/>
                <w:b/>
                <w:bCs/>
                <w:color w:val="000000"/>
                <w:spacing w:val="5"/>
                <w:szCs w:val="18"/>
                <w:u w:val="single"/>
              </w:rPr>
              <w:t>wel</w:t>
            </w:r>
            <w:r w:rsidRPr="00CE675A">
              <w:rPr>
                <w:rFonts w:cs="Arial"/>
                <w:color w:val="000000"/>
                <w:spacing w:val="5"/>
                <w:szCs w:val="18"/>
              </w:rPr>
              <w:t xml:space="preserve"> over het ISO </w:t>
            </w:r>
            <w:r>
              <w:rPr>
                <w:rFonts w:cs="Arial"/>
                <w:color w:val="000000"/>
                <w:spacing w:val="5"/>
                <w:szCs w:val="18"/>
              </w:rPr>
              <w:t>27002</w:t>
            </w:r>
            <w:r w:rsidRPr="00CE675A">
              <w:rPr>
                <w:rFonts w:cs="Arial"/>
                <w:color w:val="000000"/>
                <w:spacing w:val="5"/>
                <w:szCs w:val="18"/>
              </w:rPr>
              <w:t>-certificaat</w:t>
            </w:r>
          </w:p>
          <w:p w14:paraId="46ACC604" w14:textId="77777777" w:rsidR="002C38B2" w:rsidRPr="00CE675A" w:rsidRDefault="002C38B2" w:rsidP="00687E19">
            <w:pPr>
              <w:rPr>
                <w:rFonts w:cs="Arial"/>
                <w:color w:val="000000"/>
                <w:spacing w:val="5"/>
                <w:szCs w:val="18"/>
              </w:rPr>
            </w:pPr>
            <w:r w:rsidRPr="00CE675A">
              <w:rPr>
                <w:rFonts w:cs="Arial"/>
                <w:bCs/>
                <w:color w:val="000000"/>
                <w:spacing w:val="5"/>
                <w:szCs w:val="18"/>
              </w:rPr>
              <w:t xml:space="preserve">0 punten: </w:t>
            </w:r>
            <w:r w:rsidRPr="00CE675A">
              <w:rPr>
                <w:rFonts w:cs="Arial"/>
                <w:color w:val="000000"/>
                <w:spacing w:val="5"/>
                <w:szCs w:val="18"/>
              </w:rPr>
              <w:t xml:space="preserve">beschikt </w:t>
            </w:r>
            <w:r w:rsidRPr="00CE675A">
              <w:rPr>
                <w:rFonts w:cs="Arial"/>
                <w:b/>
                <w:bCs/>
                <w:color w:val="000000"/>
                <w:spacing w:val="5"/>
                <w:szCs w:val="18"/>
                <w:u w:val="single"/>
              </w:rPr>
              <w:t>niet</w:t>
            </w:r>
            <w:r w:rsidRPr="00CE675A">
              <w:rPr>
                <w:rFonts w:cs="Arial"/>
                <w:color w:val="000000"/>
                <w:spacing w:val="5"/>
                <w:szCs w:val="18"/>
              </w:rPr>
              <w:t xml:space="preserve"> over het ISO </w:t>
            </w:r>
            <w:r>
              <w:rPr>
                <w:rFonts w:cs="Arial"/>
                <w:color w:val="000000"/>
                <w:spacing w:val="5"/>
                <w:szCs w:val="18"/>
              </w:rPr>
              <w:t>27</w:t>
            </w:r>
            <w:r w:rsidRPr="00CE675A">
              <w:rPr>
                <w:rFonts w:cs="Arial"/>
                <w:color w:val="000000"/>
                <w:spacing w:val="5"/>
                <w:szCs w:val="18"/>
              </w:rPr>
              <w:t>00</w:t>
            </w:r>
            <w:r>
              <w:rPr>
                <w:rFonts w:cs="Arial"/>
                <w:color w:val="000000"/>
                <w:spacing w:val="5"/>
                <w:szCs w:val="18"/>
              </w:rPr>
              <w:t>2</w:t>
            </w:r>
            <w:r w:rsidRPr="00CE675A">
              <w:rPr>
                <w:rFonts w:cs="Arial"/>
                <w:color w:val="000000"/>
                <w:spacing w:val="5"/>
                <w:szCs w:val="18"/>
              </w:rPr>
              <w:t>-certificaat.</w:t>
            </w:r>
          </w:p>
          <w:p w14:paraId="6D3569D5" w14:textId="77777777" w:rsidR="002C38B2" w:rsidRPr="00CE675A" w:rsidRDefault="002C38B2" w:rsidP="00687E19">
            <w:pPr>
              <w:rPr>
                <w:rFonts w:cs="Arial"/>
                <w:szCs w:val="18"/>
              </w:rPr>
            </w:pPr>
          </w:p>
        </w:tc>
      </w:tr>
    </w:tbl>
    <w:p w14:paraId="5B25B064" w14:textId="77777777" w:rsidR="00D713B1" w:rsidRDefault="00D713B1" w:rsidP="000E4513">
      <w:pPr>
        <w:pStyle w:val="Geenafstand"/>
      </w:pPr>
    </w:p>
    <w:sectPr w:rsidR="00D713B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6607F" w14:textId="77777777" w:rsidR="00DC77C1" w:rsidRDefault="00DC77C1" w:rsidP="00DC77C1">
      <w:pPr>
        <w:spacing w:line="240" w:lineRule="auto"/>
      </w:pPr>
      <w:r>
        <w:separator/>
      </w:r>
    </w:p>
  </w:endnote>
  <w:endnote w:type="continuationSeparator" w:id="0">
    <w:p w14:paraId="7022508D" w14:textId="77777777" w:rsidR="00DC77C1" w:rsidRDefault="00DC77C1" w:rsidP="00DC77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683530"/>
      <w:docPartObj>
        <w:docPartGallery w:val="Page Numbers (Bottom of Page)"/>
        <w:docPartUnique/>
      </w:docPartObj>
    </w:sdtPr>
    <w:sdtContent>
      <w:p w14:paraId="78E90930" w14:textId="7FEF5AB6" w:rsidR="00DC77C1" w:rsidRDefault="00DC77C1" w:rsidP="00DC77C1">
        <w:pPr>
          <w:pStyle w:val="Voetteks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DB6C" w14:textId="77777777" w:rsidR="00DC77C1" w:rsidRDefault="00DC77C1" w:rsidP="00DC77C1">
      <w:pPr>
        <w:spacing w:line="240" w:lineRule="auto"/>
      </w:pPr>
      <w:r>
        <w:separator/>
      </w:r>
    </w:p>
  </w:footnote>
  <w:footnote w:type="continuationSeparator" w:id="0">
    <w:p w14:paraId="7A96B060" w14:textId="77777777" w:rsidR="00DC77C1" w:rsidRDefault="00DC77C1" w:rsidP="00DC77C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42A01"/>
    <w:multiLevelType w:val="hybridMultilevel"/>
    <w:tmpl w:val="2E8635FC"/>
    <w:lvl w:ilvl="0" w:tplc="AA8438B0">
      <w:numFmt w:val="bullet"/>
      <w:lvlText w:val="•"/>
      <w:lvlJc w:val="left"/>
      <w:pPr>
        <w:ind w:left="1068" w:hanging="708"/>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0477F32"/>
    <w:multiLevelType w:val="hybridMultilevel"/>
    <w:tmpl w:val="653C0AC8"/>
    <w:lvl w:ilvl="0" w:tplc="63ECC984">
      <w:start w:val="1"/>
      <w:numFmt w:val="decimal"/>
      <w:lvlText w:val="%1."/>
      <w:lvlJc w:val="left"/>
      <w:pPr>
        <w:ind w:left="720" w:hanging="360"/>
      </w:pPr>
      <w:rPr>
        <w:rFonts w:eastAsia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A23A7B"/>
    <w:multiLevelType w:val="hybridMultilevel"/>
    <w:tmpl w:val="7F461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3F422D"/>
    <w:multiLevelType w:val="hybridMultilevel"/>
    <w:tmpl w:val="3F867432"/>
    <w:lvl w:ilvl="0" w:tplc="BD6ED42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E747D24"/>
    <w:multiLevelType w:val="hybridMultilevel"/>
    <w:tmpl w:val="66A09F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4"/>
  </w:num>
  <w:num w:numId="5">
    <w:abstractNumId w:val="7"/>
  </w:num>
  <w:num w:numId="6">
    <w:abstractNumId w:val="8"/>
  </w:num>
  <w:num w:numId="7">
    <w:abstractNumId w:val="0"/>
  </w:num>
  <w:num w:numId="8">
    <w:abstractNumId w:val="3"/>
  </w:num>
  <w:num w:numId="9">
    <w:abstractNumId w:val="9"/>
  </w:num>
  <w:num w:numId="10">
    <w:abstractNumId w:val="10"/>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531"/>
    <w:rsid w:val="0004294A"/>
    <w:rsid w:val="000E4513"/>
    <w:rsid w:val="000F0A32"/>
    <w:rsid w:val="00123231"/>
    <w:rsid w:val="00142898"/>
    <w:rsid w:val="001E10EF"/>
    <w:rsid w:val="002564C6"/>
    <w:rsid w:val="002819EC"/>
    <w:rsid w:val="002A6674"/>
    <w:rsid w:val="002C38B2"/>
    <w:rsid w:val="00310B62"/>
    <w:rsid w:val="00476150"/>
    <w:rsid w:val="004E3675"/>
    <w:rsid w:val="005F44D8"/>
    <w:rsid w:val="00836FD3"/>
    <w:rsid w:val="00BA0FBA"/>
    <w:rsid w:val="00BD0062"/>
    <w:rsid w:val="00D20792"/>
    <w:rsid w:val="00D447AB"/>
    <w:rsid w:val="00D713B1"/>
    <w:rsid w:val="00D76A6B"/>
    <w:rsid w:val="00DC77C1"/>
    <w:rsid w:val="00E45B7C"/>
    <w:rsid w:val="00EC2531"/>
    <w:rsid w:val="00F106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91DA"/>
  <w15:chartTrackingRefBased/>
  <w15:docId w15:val="{2F1F7AA4-D616-4313-B4D3-3658EDDB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4513"/>
    <w:pPr>
      <w:spacing w:after="0" w:line="240" w:lineRule="atLeast"/>
    </w:pPr>
    <w:rPr>
      <w:rFonts w:ascii="Verdana" w:hAnsi="Verdana"/>
      <w:sz w:val="18"/>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aliases w:val="Reference List,Lista viñetas,Lijstalinea niv 1"/>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character" w:customStyle="1" w:styleId="LijstalineaChar">
    <w:name w:val="Lijstalinea Char"/>
    <w:aliases w:val="Reference List Char,Lista viñetas Char,Lijstalinea niv 1 Char"/>
    <w:basedOn w:val="Standaardalinea-lettertype"/>
    <w:link w:val="Lijstalinea"/>
    <w:uiPriority w:val="34"/>
    <w:locked/>
    <w:rsid w:val="00D447AB"/>
    <w:rPr>
      <w:rFonts w:ascii="Verdana" w:hAnsi="Verdana"/>
      <w:sz w:val="18"/>
    </w:rPr>
  </w:style>
  <w:style w:type="character" w:styleId="Verwijzingopmerking">
    <w:name w:val="annotation reference"/>
    <w:basedOn w:val="Standaardalinea-lettertype"/>
    <w:uiPriority w:val="99"/>
    <w:unhideWhenUsed/>
    <w:rsid w:val="00D713B1"/>
    <w:rPr>
      <w:sz w:val="16"/>
      <w:szCs w:val="16"/>
    </w:rPr>
  </w:style>
  <w:style w:type="paragraph" w:styleId="Tekstopmerking">
    <w:name w:val="annotation text"/>
    <w:basedOn w:val="Standaard"/>
    <w:link w:val="TekstopmerkingChar"/>
    <w:uiPriority w:val="99"/>
    <w:unhideWhenUsed/>
    <w:rsid w:val="00D713B1"/>
    <w:pPr>
      <w:spacing w:after="160" w:line="240" w:lineRule="auto"/>
    </w:pPr>
    <w:rPr>
      <w:sz w:val="20"/>
      <w:szCs w:val="20"/>
    </w:rPr>
  </w:style>
  <w:style w:type="character" w:customStyle="1" w:styleId="TekstopmerkingChar">
    <w:name w:val="Tekst opmerking Char"/>
    <w:basedOn w:val="Standaardalinea-lettertype"/>
    <w:link w:val="Tekstopmerking"/>
    <w:uiPriority w:val="99"/>
    <w:rsid w:val="00D713B1"/>
    <w:rPr>
      <w:rFonts w:ascii="Verdana" w:hAnsi="Verdana"/>
      <w:sz w:val="20"/>
      <w:szCs w:val="20"/>
    </w:rPr>
  </w:style>
  <w:style w:type="paragraph" w:styleId="Koptekst">
    <w:name w:val="header"/>
    <w:basedOn w:val="Standaard"/>
    <w:link w:val="KoptekstChar"/>
    <w:uiPriority w:val="99"/>
    <w:unhideWhenUsed/>
    <w:rsid w:val="00DC77C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C77C1"/>
    <w:rPr>
      <w:rFonts w:ascii="Verdana" w:hAnsi="Verdana"/>
      <w:sz w:val="18"/>
    </w:rPr>
  </w:style>
  <w:style w:type="paragraph" w:styleId="Voettekst">
    <w:name w:val="footer"/>
    <w:basedOn w:val="Standaard"/>
    <w:link w:val="VoettekstChar"/>
    <w:uiPriority w:val="99"/>
    <w:unhideWhenUsed/>
    <w:rsid w:val="00DC77C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C77C1"/>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BD1B-4B81-444D-9BCF-581FD9F1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1203</Words>
  <Characters>6621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Mary-Ann M. Schenk</dc:creator>
  <cp:keywords/>
  <dc:description/>
  <cp:lastModifiedBy>Mary-Ann M. Schenk</cp:lastModifiedBy>
  <cp:revision>7</cp:revision>
  <dcterms:created xsi:type="dcterms:W3CDTF">2022-07-05T09:54:00Z</dcterms:created>
  <dcterms:modified xsi:type="dcterms:W3CDTF">2023-01-09T10:14:00Z</dcterms:modified>
</cp:coreProperties>
</file>